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79127" w14:textId="77777777" w:rsidR="00EA68DA" w:rsidRPr="0027612F" w:rsidRDefault="00EA68DA" w:rsidP="00EA68DA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_Hlk138951584"/>
      <w:r w:rsidRPr="0027612F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3741942B" wp14:editId="69DDF6E2">
            <wp:extent cx="469265" cy="612140"/>
            <wp:effectExtent l="0" t="0" r="6985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887C5" w14:textId="77777777" w:rsidR="00EA68DA" w:rsidRPr="00EA68DA" w:rsidRDefault="00EA68DA" w:rsidP="00EA68DA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EA68DA">
        <w:rPr>
          <w:rFonts w:ascii="Times New Roman" w:eastAsia="Calibri" w:hAnsi="Times New Roman"/>
          <w:b/>
          <w:sz w:val="28"/>
          <w:szCs w:val="28"/>
          <w:lang w:val="ru-RU"/>
        </w:rPr>
        <w:t>Администрация города Нижнего Новгорода</w:t>
      </w:r>
    </w:p>
    <w:p w14:paraId="61AD5B1E" w14:textId="77777777" w:rsidR="00EA68DA" w:rsidRPr="00EA68DA" w:rsidRDefault="00EA68DA" w:rsidP="00EA68DA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EA68DA">
        <w:rPr>
          <w:rFonts w:ascii="Times New Roman" w:eastAsia="Calibri" w:hAnsi="Times New Roman"/>
          <w:b/>
          <w:sz w:val="28"/>
          <w:szCs w:val="28"/>
          <w:lang w:val="ru-RU"/>
        </w:rPr>
        <w:t>департамент образования</w:t>
      </w:r>
    </w:p>
    <w:p w14:paraId="528D83D6" w14:textId="77777777" w:rsidR="00EA68DA" w:rsidRPr="00EA68DA" w:rsidRDefault="00EA68DA" w:rsidP="00EA68DA">
      <w:pPr>
        <w:spacing w:after="0" w:line="240" w:lineRule="auto"/>
        <w:ind w:hanging="567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EA68DA">
        <w:rPr>
          <w:rFonts w:ascii="Times New Roman" w:eastAsia="Calibri" w:hAnsi="Times New Roman"/>
          <w:b/>
          <w:sz w:val="28"/>
          <w:szCs w:val="28"/>
          <w:lang w:val="ru-RU"/>
        </w:rPr>
        <w:t>муниципальное бюджетное общеобразовательное учреждение «Лицей № 40»</w:t>
      </w:r>
    </w:p>
    <w:p w14:paraId="1A077ED6" w14:textId="77777777" w:rsidR="00EA68DA" w:rsidRPr="00EA68DA" w:rsidRDefault="00EA68DA" w:rsidP="00EA68DA">
      <w:pPr>
        <w:spacing w:after="0" w:line="240" w:lineRule="auto"/>
        <w:ind w:right="-464" w:hanging="900"/>
        <w:jc w:val="center"/>
        <w:rPr>
          <w:rFonts w:ascii="Times New Roman" w:eastAsia="Calibri" w:hAnsi="Times New Roman"/>
          <w:kern w:val="16"/>
          <w:sz w:val="18"/>
          <w:szCs w:val="18"/>
          <w:lang w:val="ru-RU"/>
        </w:rPr>
      </w:pPr>
      <w:r w:rsidRPr="00EA68DA">
        <w:rPr>
          <w:rFonts w:ascii="Times New Roman" w:eastAsia="Calibri" w:hAnsi="Times New Roman"/>
          <w:kern w:val="16"/>
          <w:sz w:val="18"/>
          <w:szCs w:val="18"/>
          <w:lang w:val="ru-RU"/>
        </w:rPr>
        <w:t>603006, Россия, г. Нижний Новгород, ул. Варварская д. 15 А, тел.: 433-19-</w:t>
      </w:r>
      <w:proofErr w:type="gramStart"/>
      <w:r w:rsidRPr="00EA68DA">
        <w:rPr>
          <w:rFonts w:ascii="Times New Roman" w:eastAsia="Calibri" w:hAnsi="Times New Roman"/>
          <w:kern w:val="16"/>
          <w:sz w:val="18"/>
          <w:szCs w:val="18"/>
          <w:lang w:val="ru-RU"/>
        </w:rPr>
        <w:t>49  факс</w:t>
      </w:r>
      <w:proofErr w:type="gramEnd"/>
      <w:r w:rsidRPr="00EA68DA">
        <w:rPr>
          <w:rFonts w:ascii="Times New Roman" w:eastAsia="Calibri" w:hAnsi="Times New Roman"/>
          <w:kern w:val="16"/>
          <w:sz w:val="18"/>
          <w:szCs w:val="18"/>
          <w:lang w:val="ru-RU"/>
        </w:rPr>
        <w:t>: 433-21-61,</w:t>
      </w:r>
    </w:p>
    <w:p w14:paraId="2C99A645" w14:textId="77777777" w:rsidR="00EA68DA" w:rsidRDefault="00EA68DA" w:rsidP="00EA68DA">
      <w:pPr>
        <w:spacing w:after="0" w:line="240" w:lineRule="auto"/>
        <w:jc w:val="center"/>
        <w:rPr>
          <w:rFonts w:ascii="Times New Roman" w:eastAsia="Calibri" w:hAnsi="Times New Roman"/>
          <w:color w:val="0000FF"/>
          <w:kern w:val="16"/>
          <w:sz w:val="18"/>
          <w:szCs w:val="18"/>
          <w:u w:val="single"/>
        </w:rPr>
      </w:pPr>
      <w:r w:rsidRPr="0027612F">
        <w:rPr>
          <w:rFonts w:ascii="Times New Roman" w:eastAsia="Calibri" w:hAnsi="Times New Roman"/>
          <w:kern w:val="16"/>
          <w:sz w:val="18"/>
          <w:szCs w:val="18"/>
        </w:rPr>
        <w:t xml:space="preserve">e-mail: </w:t>
      </w:r>
      <w:r w:rsidRPr="00C54CB5">
        <w:rPr>
          <w:rFonts w:ascii="Times New Roman" w:eastAsia="Calibri" w:hAnsi="Times New Roman"/>
          <w:color w:val="0000FF"/>
          <w:kern w:val="16"/>
          <w:sz w:val="18"/>
          <w:szCs w:val="18"/>
          <w:u w:val="single"/>
        </w:rPr>
        <w:t>l40_nn@mail.52gov.ru</w:t>
      </w:r>
      <w:r w:rsidRPr="0027612F">
        <w:rPr>
          <w:rFonts w:ascii="Times New Roman" w:eastAsia="Calibri" w:hAnsi="Times New Roman"/>
          <w:kern w:val="16"/>
          <w:sz w:val="18"/>
          <w:szCs w:val="18"/>
        </w:rPr>
        <w:tab/>
      </w:r>
      <w:r w:rsidRPr="0027612F">
        <w:rPr>
          <w:rFonts w:ascii="Times New Roman" w:eastAsia="Calibri" w:hAnsi="Times New Roman"/>
          <w:kern w:val="16"/>
          <w:sz w:val="18"/>
          <w:szCs w:val="18"/>
        </w:rPr>
        <w:tab/>
      </w:r>
      <w:r w:rsidRPr="0027612F">
        <w:rPr>
          <w:rFonts w:ascii="Times New Roman" w:eastAsia="Calibri" w:hAnsi="Times New Roman"/>
          <w:kern w:val="16"/>
          <w:sz w:val="18"/>
          <w:szCs w:val="18"/>
        </w:rPr>
        <w:tab/>
      </w:r>
      <w:hyperlink r:id="rId6" w:history="1">
        <w:r w:rsidRPr="006529A7">
          <w:rPr>
            <w:rStyle w:val="aff8"/>
            <w:rFonts w:ascii="Times New Roman" w:eastAsia="Calibri" w:hAnsi="Times New Roman"/>
            <w:kern w:val="16"/>
            <w:sz w:val="18"/>
            <w:szCs w:val="18"/>
          </w:rPr>
          <w:t>https://lyceum40nn.ru/</w:t>
        </w:r>
      </w:hyperlink>
    </w:p>
    <w:p w14:paraId="1D8C6655" w14:textId="77777777" w:rsidR="00EA68DA" w:rsidRDefault="00EA68DA" w:rsidP="00EA68DA">
      <w:pPr>
        <w:spacing w:after="0" w:line="240" w:lineRule="auto"/>
        <w:jc w:val="center"/>
        <w:rPr>
          <w:rFonts w:ascii="Times New Roman" w:eastAsia="Calibri" w:hAnsi="Times New Roman"/>
          <w:color w:val="0000FF"/>
          <w:kern w:val="16"/>
          <w:sz w:val="18"/>
          <w:szCs w:val="18"/>
          <w:u w:val="single"/>
        </w:rPr>
      </w:pPr>
    </w:p>
    <w:p w14:paraId="2E3E8660" w14:textId="77777777" w:rsidR="00EA68DA" w:rsidRDefault="00EA68DA" w:rsidP="00EA68DA">
      <w:pPr>
        <w:spacing w:after="0" w:line="240" w:lineRule="auto"/>
        <w:jc w:val="center"/>
        <w:rPr>
          <w:rFonts w:ascii="Times New Roman" w:eastAsia="Calibri" w:hAnsi="Times New Roman"/>
          <w:kern w:val="16"/>
          <w:sz w:val="18"/>
          <w:szCs w:val="18"/>
        </w:rPr>
      </w:pPr>
    </w:p>
    <w:p w14:paraId="2FB5CCE5" w14:textId="77777777" w:rsidR="00EA68DA" w:rsidRPr="0027612F" w:rsidRDefault="00EA68DA" w:rsidP="00EA68DA">
      <w:pPr>
        <w:spacing w:after="0" w:line="240" w:lineRule="auto"/>
        <w:jc w:val="center"/>
        <w:rPr>
          <w:rFonts w:ascii="Times New Roman" w:eastAsia="Calibri" w:hAnsi="Times New Roman"/>
          <w:kern w:val="16"/>
          <w:sz w:val="18"/>
          <w:szCs w:val="18"/>
        </w:rPr>
      </w:pPr>
    </w:p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3377"/>
        <w:gridCol w:w="3330"/>
      </w:tblGrid>
      <w:tr w:rsidR="00EA68DA" w:rsidRPr="00C54CB5" w14:paraId="46797592" w14:textId="77777777" w:rsidTr="00B05944">
        <w:tc>
          <w:tcPr>
            <w:tcW w:w="3379" w:type="dxa"/>
            <w:shd w:val="clear" w:color="auto" w:fill="auto"/>
          </w:tcPr>
          <w:p w14:paraId="6C82339F" w14:textId="77777777" w:rsidR="00EA68DA" w:rsidRPr="00EA68DA" w:rsidRDefault="00EA68DA" w:rsidP="00B05944">
            <w:pPr>
              <w:spacing w:after="0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Принято</w:t>
            </w:r>
          </w:p>
          <w:p w14:paraId="5A035112" w14:textId="77777777" w:rsidR="00EA68DA" w:rsidRPr="00EA68DA" w:rsidRDefault="00EA68DA" w:rsidP="00B05944">
            <w:pPr>
              <w:spacing w:after="0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на заседании методического объединения учителей</w:t>
            </w:r>
          </w:p>
          <w:p w14:paraId="4C4A188C" w14:textId="77777777" w:rsidR="00EA68DA" w:rsidRPr="00EA68DA" w:rsidRDefault="00EA68DA" w:rsidP="00B05944">
            <w:pPr>
              <w:shd w:val="clear" w:color="auto" w:fill="FFFFFF" w:themeFill="background1"/>
              <w:spacing w:after="0"/>
              <w:rPr>
                <w:rFonts w:ascii="Times New Roman" w:hAnsi="Times New Roman"/>
                <w:shd w:val="clear" w:color="auto" w:fill="FFFF00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____________________________</w:t>
            </w:r>
          </w:p>
          <w:p w14:paraId="519C9A1C" w14:textId="77777777" w:rsidR="00EA68DA" w:rsidRPr="00EA68DA" w:rsidRDefault="00EA68DA" w:rsidP="00B05944">
            <w:pPr>
              <w:spacing w:after="0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Протокол №___ от «_</w:t>
            </w:r>
            <w:proofErr w:type="gramStart"/>
            <w:r w:rsidRPr="00EA68DA">
              <w:rPr>
                <w:rFonts w:ascii="Times New Roman" w:hAnsi="Times New Roman"/>
                <w:lang w:val="ru-RU"/>
              </w:rPr>
              <w:t>_»_</w:t>
            </w:r>
            <w:proofErr w:type="gramEnd"/>
            <w:r w:rsidRPr="00EA68DA">
              <w:rPr>
                <w:rFonts w:ascii="Times New Roman" w:hAnsi="Times New Roman"/>
                <w:lang w:val="ru-RU"/>
              </w:rPr>
              <w:t>___202_г.</w:t>
            </w:r>
          </w:p>
          <w:p w14:paraId="7FD1098C" w14:textId="77777777" w:rsidR="00EA68DA" w:rsidRPr="00EA68DA" w:rsidRDefault="00EA68DA" w:rsidP="00B05944">
            <w:pPr>
              <w:spacing w:after="0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Председатель МО:</w:t>
            </w:r>
            <w:r w:rsidRPr="00EA68DA">
              <w:rPr>
                <w:rFonts w:ascii="Times New Roman" w:hAnsi="Times New Roman"/>
                <w:lang w:val="ru-RU"/>
              </w:rPr>
              <w:br/>
              <w:t>________________/______________/</w:t>
            </w:r>
          </w:p>
          <w:p w14:paraId="116836D9" w14:textId="77777777" w:rsidR="00EA68DA" w:rsidRPr="00EA68DA" w:rsidRDefault="00EA68DA" w:rsidP="00B05944">
            <w:pPr>
              <w:spacing w:after="0"/>
              <w:rPr>
                <w:lang w:val="ru-RU"/>
              </w:rPr>
            </w:pPr>
          </w:p>
        </w:tc>
        <w:tc>
          <w:tcPr>
            <w:tcW w:w="3379" w:type="dxa"/>
          </w:tcPr>
          <w:p w14:paraId="660CE764" w14:textId="77777777" w:rsidR="00EA68DA" w:rsidRPr="00EA68DA" w:rsidRDefault="00EA68DA" w:rsidP="00B05944">
            <w:pPr>
              <w:spacing w:after="0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Рассмотрено</w:t>
            </w:r>
          </w:p>
          <w:p w14:paraId="1815C8E3" w14:textId="77777777" w:rsidR="00EA68DA" w:rsidRPr="00EA68DA" w:rsidRDefault="00EA68DA" w:rsidP="00B05944">
            <w:pPr>
              <w:spacing w:after="0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на заседании научно-методического совета МБОУ «Лицей № 40»</w:t>
            </w:r>
          </w:p>
          <w:p w14:paraId="16C872FA" w14:textId="77777777" w:rsidR="00EA68DA" w:rsidRPr="00EA68DA" w:rsidRDefault="00EA68DA" w:rsidP="00B05944">
            <w:pPr>
              <w:spacing w:after="0"/>
              <w:rPr>
                <w:rFonts w:ascii="Times New Roman" w:hAnsi="Times New Roman"/>
                <w:lang w:val="ru-RU"/>
              </w:rPr>
            </w:pPr>
          </w:p>
          <w:p w14:paraId="22EF9160" w14:textId="77777777" w:rsidR="00EA68DA" w:rsidRPr="00EA68DA" w:rsidRDefault="00EA68DA" w:rsidP="00B05944">
            <w:pPr>
              <w:spacing w:after="0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Протокол №___ от «_</w:t>
            </w:r>
            <w:proofErr w:type="gramStart"/>
            <w:r w:rsidRPr="00EA68DA">
              <w:rPr>
                <w:rFonts w:ascii="Times New Roman" w:hAnsi="Times New Roman"/>
                <w:lang w:val="ru-RU"/>
              </w:rPr>
              <w:t>_»_</w:t>
            </w:r>
            <w:proofErr w:type="gramEnd"/>
            <w:r w:rsidRPr="00EA68DA">
              <w:rPr>
                <w:rFonts w:ascii="Times New Roman" w:hAnsi="Times New Roman"/>
                <w:lang w:val="ru-RU"/>
              </w:rPr>
              <w:t>___202_г.</w:t>
            </w:r>
          </w:p>
          <w:p w14:paraId="5BA8DE53" w14:textId="77777777" w:rsidR="00EA68DA" w:rsidRPr="00EA68DA" w:rsidRDefault="00EA68DA" w:rsidP="00B05944">
            <w:pPr>
              <w:spacing w:after="0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Руководитель НМС:</w:t>
            </w:r>
            <w:r w:rsidRPr="00EA68DA">
              <w:rPr>
                <w:rFonts w:ascii="Times New Roman" w:hAnsi="Times New Roman"/>
                <w:lang w:val="ru-RU"/>
              </w:rPr>
              <w:br/>
              <w:t>________________/______________/</w:t>
            </w:r>
          </w:p>
          <w:p w14:paraId="7865F6CF" w14:textId="77777777" w:rsidR="00EA68DA" w:rsidRPr="00EA68DA" w:rsidRDefault="00EA68DA" w:rsidP="00B05944">
            <w:pPr>
              <w:spacing w:after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380" w:type="dxa"/>
          </w:tcPr>
          <w:p w14:paraId="7ABA492C" w14:textId="77777777" w:rsidR="00EA68DA" w:rsidRPr="00EA68DA" w:rsidRDefault="00EA68DA" w:rsidP="00B05944">
            <w:pPr>
              <w:spacing w:after="0"/>
              <w:jc w:val="right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«Утверждено»</w:t>
            </w:r>
          </w:p>
          <w:p w14:paraId="5796256D" w14:textId="77777777" w:rsidR="00EA68DA" w:rsidRPr="00EA68DA" w:rsidRDefault="00EA68DA" w:rsidP="00B05944">
            <w:pPr>
              <w:spacing w:after="0"/>
              <w:jc w:val="right"/>
              <w:rPr>
                <w:rFonts w:ascii="Times New Roman" w:hAnsi="Times New Roman"/>
                <w:lang w:val="ru-RU"/>
              </w:rPr>
            </w:pPr>
          </w:p>
          <w:p w14:paraId="3626BDF6" w14:textId="77777777" w:rsidR="00EA68DA" w:rsidRPr="00EA68DA" w:rsidRDefault="00EA68DA" w:rsidP="00B05944">
            <w:pPr>
              <w:spacing w:after="0"/>
              <w:jc w:val="right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Приказ № ____ от «_</w:t>
            </w:r>
            <w:proofErr w:type="gramStart"/>
            <w:r w:rsidRPr="00EA68DA">
              <w:rPr>
                <w:rFonts w:ascii="Times New Roman" w:hAnsi="Times New Roman"/>
                <w:lang w:val="ru-RU"/>
              </w:rPr>
              <w:t>_»_</w:t>
            </w:r>
            <w:proofErr w:type="gramEnd"/>
            <w:r w:rsidRPr="00EA68DA">
              <w:rPr>
                <w:rFonts w:ascii="Times New Roman" w:hAnsi="Times New Roman"/>
                <w:lang w:val="ru-RU"/>
              </w:rPr>
              <w:t>___202_г</w:t>
            </w:r>
          </w:p>
          <w:p w14:paraId="07524769" w14:textId="7BEAAAE9" w:rsidR="00EA68DA" w:rsidRPr="00EA68DA" w:rsidRDefault="00EA68DA" w:rsidP="00C8454B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Директор</w:t>
            </w:r>
          </w:p>
          <w:p w14:paraId="7A8A2DBB" w14:textId="77777777" w:rsidR="00EA68DA" w:rsidRPr="00EA68DA" w:rsidRDefault="00EA68DA" w:rsidP="00C8454B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EA68DA">
              <w:rPr>
                <w:rFonts w:ascii="Times New Roman" w:hAnsi="Times New Roman"/>
                <w:lang w:val="ru-RU"/>
              </w:rPr>
              <w:t>МБОУ «Лицей № 40»</w:t>
            </w:r>
          </w:p>
          <w:p w14:paraId="22094DAE" w14:textId="77777777" w:rsidR="00EA68DA" w:rsidRPr="00EA68DA" w:rsidRDefault="00EA68DA" w:rsidP="00B05944">
            <w:pPr>
              <w:spacing w:after="0"/>
              <w:jc w:val="right"/>
              <w:rPr>
                <w:rFonts w:ascii="Times New Roman" w:hAnsi="Times New Roman"/>
                <w:lang w:val="ru-RU"/>
              </w:rPr>
            </w:pPr>
          </w:p>
          <w:p w14:paraId="59F5D1AB" w14:textId="67C00C28" w:rsidR="00EA68DA" w:rsidRPr="00C54CB5" w:rsidRDefault="00EA68DA" w:rsidP="00C8454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 /Н.С.</w:t>
            </w:r>
            <w:r w:rsidR="00C8454B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Умнова</w:t>
            </w:r>
            <w:proofErr w:type="spellEnd"/>
            <w:r>
              <w:rPr>
                <w:rFonts w:ascii="Times New Roman" w:hAnsi="Times New Roman"/>
              </w:rPr>
              <w:t>/</w:t>
            </w:r>
          </w:p>
        </w:tc>
      </w:tr>
    </w:tbl>
    <w:p w14:paraId="3CA043D2" w14:textId="77777777" w:rsidR="00EA68DA" w:rsidRDefault="00EA68DA" w:rsidP="00EA68DA">
      <w:pPr>
        <w:spacing w:after="0"/>
        <w:rPr>
          <w:rFonts w:ascii="Times New Roman" w:hAnsi="Times New Roman"/>
          <w:sz w:val="28"/>
          <w:szCs w:val="28"/>
        </w:rPr>
      </w:pPr>
    </w:p>
    <w:p w14:paraId="6B56AAB3" w14:textId="77777777" w:rsidR="00EA68DA" w:rsidRPr="000E675A" w:rsidRDefault="00EA68DA" w:rsidP="00EA68DA">
      <w:pPr>
        <w:spacing w:after="0"/>
        <w:rPr>
          <w:rFonts w:ascii="Times New Roman" w:hAnsi="Times New Roman"/>
          <w:sz w:val="28"/>
          <w:szCs w:val="28"/>
        </w:rPr>
      </w:pPr>
    </w:p>
    <w:p w14:paraId="7822648F" w14:textId="5DF3D03C" w:rsidR="00EA68DA" w:rsidRPr="00EA68DA" w:rsidRDefault="00EA68DA" w:rsidP="00EA68DA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A68DA">
        <w:rPr>
          <w:rFonts w:ascii="Times New Roman" w:hAnsi="Times New Roman"/>
          <w:b/>
          <w:sz w:val="28"/>
          <w:szCs w:val="28"/>
          <w:lang w:val="ru-RU"/>
        </w:rPr>
        <w:t>РАБОЧАЯ ПРОГРАММА</w:t>
      </w:r>
    </w:p>
    <w:p w14:paraId="5A78C572" w14:textId="1EF077F7" w:rsidR="00EA68DA" w:rsidRPr="00EA68DA" w:rsidRDefault="00EA68DA" w:rsidP="00EA68DA">
      <w:pPr>
        <w:spacing w:after="0"/>
        <w:jc w:val="center"/>
        <w:rPr>
          <w:rFonts w:ascii="Times New Roman" w:hAnsi="Times New Roman"/>
          <w:b/>
          <w:bCs/>
          <w:sz w:val="36"/>
          <w:szCs w:val="36"/>
          <w:lang w:val="ru-RU"/>
        </w:rPr>
      </w:pPr>
      <w:r w:rsidRPr="00EA68DA">
        <w:rPr>
          <w:rFonts w:ascii="Times New Roman" w:hAnsi="Times New Roman"/>
          <w:b/>
          <w:bCs/>
          <w:sz w:val="36"/>
          <w:szCs w:val="36"/>
          <w:lang w:val="ru-RU"/>
        </w:rPr>
        <w:t xml:space="preserve">по </w:t>
      </w:r>
      <w:r w:rsidR="00C8454B">
        <w:rPr>
          <w:rFonts w:ascii="Times New Roman" w:hAnsi="Times New Roman"/>
          <w:b/>
          <w:bCs/>
          <w:sz w:val="36"/>
          <w:szCs w:val="36"/>
          <w:lang w:val="ru-RU"/>
        </w:rPr>
        <w:t>м</w:t>
      </w:r>
      <w:r w:rsidRPr="00EA68DA">
        <w:rPr>
          <w:rFonts w:ascii="Times New Roman" w:hAnsi="Times New Roman"/>
          <w:b/>
          <w:bCs/>
          <w:sz w:val="36"/>
          <w:szCs w:val="36"/>
          <w:lang w:val="ru-RU"/>
        </w:rPr>
        <w:t>атематике</w:t>
      </w:r>
    </w:p>
    <w:p w14:paraId="663B9E39" w14:textId="4D9F3BDD" w:rsidR="00EA68DA" w:rsidRPr="00EA68DA" w:rsidRDefault="00EA68DA" w:rsidP="00EA68DA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EA68DA">
        <w:rPr>
          <w:rFonts w:ascii="Times New Roman" w:hAnsi="Times New Roman"/>
          <w:b/>
          <w:bCs/>
          <w:sz w:val="28"/>
          <w:szCs w:val="28"/>
          <w:lang w:val="ru-RU"/>
        </w:rPr>
        <w:t>Уровень обучения, класс/ы: НОО, базовый уровень, 1класс,</w:t>
      </w:r>
      <w:r w:rsidRPr="00EA68D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4BC0B12D" w14:textId="0E71F8B4" w:rsidR="00EA68DA" w:rsidRPr="00EA68DA" w:rsidRDefault="00EA68DA" w:rsidP="00EA68DA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EA68DA">
        <w:rPr>
          <w:rFonts w:ascii="Times New Roman" w:hAnsi="Times New Roman"/>
          <w:b/>
          <w:bCs/>
          <w:sz w:val="28"/>
          <w:szCs w:val="28"/>
          <w:lang w:val="ru-RU"/>
        </w:rPr>
        <w:t>Количество часов</w:t>
      </w:r>
      <w:r w:rsidR="00961EFF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EA68DA">
        <w:rPr>
          <w:rFonts w:ascii="Times New Roman" w:hAnsi="Times New Roman"/>
          <w:sz w:val="28"/>
          <w:szCs w:val="28"/>
          <w:lang w:val="ru-RU"/>
        </w:rPr>
        <w:t>165 часов</w:t>
      </w:r>
    </w:p>
    <w:p w14:paraId="2372AE5D" w14:textId="47974A07" w:rsidR="00EA68DA" w:rsidRPr="00EA68DA" w:rsidRDefault="00EA68DA" w:rsidP="00EA68DA">
      <w:pPr>
        <w:spacing w:after="0"/>
        <w:rPr>
          <w:rFonts w:ascii="Times New Roman" w:hAnsi="Times New Roman"/>
          <w:sz w:val="28"/>
          <w:szCs w:val="28"/>
          <w:lang w:val="ru-RU"/>
        </w:rPr>
      </w:pPr>
      <w:r w:rsidRPr="00EA68DA">
        <w:rPr>
          <w:rFonts w:ascii="Times New Roman" w:hAnsi="Times New Roman"/>
          <w:b/>
          <w:bCs/>
          <w:sz w:val="28"/>
          <w:szCs w:val="28"/>
          <w:lang w:val="ru-RU"/>
        </w:rPr>
        <w:t>Программа разработана</w:t>
      </w:r>
      <w:r w:rsidRPr="00EA68DA">
        <w:rPr>
          <w:rFonts w:ascii="Times New Roman" w:hAnsi="Times New Roman"/>
          <w:sz w:val="28"/>
          <w:szCs w:val="28"/>
          <w:lang w:val="ru-RU"/>
        </w:rPr>
        <w:t xml:space="preserve"> с помощью конструктора рабочих программ методическим объединением учителей начальных классов</w:t>
      </w:r>
      <w:r w:rsidR="00C8454B">
        <w:rPr>
          <w:rFonts w:ascii="Times New Roman" w:hAnsi="Times New Roman"/>
          <w:sz w:val="28"/>
          <w:szCs w:val="28"/>
          <w:lang w:val="ru-RU"/>
        </w:rPr>
        <w:t>.</w:t>
      </w:r>
    </w:p>
    <w:p w14:paraId="0197F7C3" w14:textId="52E12B87" w:rsidR="00EA68DA" w:rsidRPr="00191FD5" w:rsidRDefault="00EA68DA" w:rsidP="00EA68DA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191FD5">
        <w:rPr>
          <w:rFonts w:ascii="Times New Roman" w:hAnsi="Times New Roman"/>
          <w:b/>
          <w:bCs/>
          <w:sz w:val="28"/>
          <w:szCs w:val="28"/>
        </w:rPr>
        <w:t>Программа</w:t>
      </w:r>
      <w:proofErr w:type="spellEnd"/>
      <w:r w:rsidRPr="00191FD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1FD5">
        <w:rPr>
          <w:rFonts w:ascii="Times New Roman" w:hAnsi="Times New Roman"/>
          <w:b/>
          <w:bCs/>
          <w:sz w:val="28"/>
          <w:szCs w:val="28"/>
        </w:rPr>
        <w:t>разработана</w:t>
      </w:r>
      <w:proofErr w:type="spellEnd"/>
      <w:r w:rsidRPr="00191FD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1FD5">
        <w:rPr>
          <w:rFonts w:ascii="Times New Roman" w:hAnsi="Times New Roman"/>
          <w:b/>
          <w:bCs/>
          <w:sz w:val="28"/>
          <w:szCs w:val="28"/>
        </w:rPr>
        <w:t>на</w:t>
      </w:r>
      <w:proofErr w:type="spellEnd"/>
      <w:r w:rsidRPr="00191FD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1FD5">
        <w:rPr>
          <w:rFonts w:ascii="Times New Roman" w:hAnsi="Times New Roman"/>
          <w:b/>
          <w:bCs/>
          <w:sz w:val="28"/>
          <w:szCs w:val="28"/>
        </w:rPr>
        <w:t>основе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ru-RU"/>
        </w:rPr>
        <w:t>:</w:t>
      </w:r>
    </w:p>
    <w:p w14:paraId="3E089C60" w14:textId="77777777" w:rsidR="00EA68DA" w:rsidRPr="00EA68DA" w:rsidRDefault="00EA68DA" w:rsidP="00EA68DA">
      <w:pPr>
        <w:pStyle w:val="ac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  <w:lang w:val="ru-RU"/>
        </w:rPr>
      </w:pPr>
      <w:r w:rsidRPr="00EA68DA">
        <w:rPr>
          <w:rFonts w:ascii="Times New Roman" w:hAnsi="Times New Roman"/>
          <w:sz w:val="28"/>
          <w:szCs w:val="28"/>
          <w:lang w:val="ru-RU"/>
        </w:rPr>
        <w:t>ФОП НОО</w:t>
      </w:r>
      <w:r w:rsidRPr="00EA68DA">
        <w:rPr>
          <w:lang w:val="ru-RU"/>
        </w:rPr>
        <w:t xml:space="preserve"> </w:t>
      </w:r>
      <w:r w:rsidRPr="00EA68DA">
        <w:rPr>
          <w:rFonts w:ascii="Times New Roman" w:hAnsi="Times New Roman"/>
          <w:sz w:val="28"/>
          <w:szCs w:val="28"/>
          <w:lang w:val="ru-RU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 от 23 декабря 2022</w:t>
      </w:r>
    </w:p>
    <w:p w14:paraId="6B63F2FA" w14:textId="18692DE2" w:rsidR="00EA68DA" w:rsidRPr="00EA68DA" w:rsidRDefault="00EA68DA" w:rsidP="00EA68DA">
      <w:pPr>
        <w:pStyle w:val="ac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  <w:lang w:val="ru-RU"/>
        </w:rPr>
      </w:pPr>
      <w:r w:rsidRPr="00EA68DA">
        <w:rPr>
          <w:rFonts w:ascii="Times New Roman" w:hAnsi="Times New Roman"/>
          <w:sz w:val="28"/>
          <w:szCs w:val="28"/>
          <w:lang w:val="ru-RU"/>
        </w:rPr>
        <w:t>Федерального государственного образовательного стандарта начального общего образования, утвержден 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 от 2 августа 2021года</w:t>
      </w:r>
    </w:p>
    <w:p w14:paraId="746D5FE5" w14:textId="77777777" w:rsidR="00EA68DA" w:rsidRPr="00EA68DA" w:rsidRDefault="00EA68DA" w:rsidP="00EA68DA">
      <w:pPr>
        <w:pStyle w:val="ac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  <w:lang w:val="ru-RU"/>
        </w:rPr>
      </w:pPr>
      <w:r w:rsidRPr="00EA68DA">
        <w:rPr>
          <w:rFonts w:ascii="Times New Roman" w:hAnsi="Times New Roman"/>
          <w:sz w:val="28"/>
          <w:szCs w:val="28"/>
          <w:lang w:val="ru-RU"/>
        </w:rPr>
        <w:t xml:space="preserve">основной образовательной программы начального общего образования </w:t>
      </w:r>
    </w:p>
    <w:p w14:paraId="0BB0F44E" w14:textId="5864A223" w:rsidR="00EA68DA" w:rsidRDefault="00EA68DA" w:rsidP="00EA68DA">
      <w:pPr>
        <w:pStyle w:val="ac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  <w:lang w:val="ru-RU"/>
        </w:rPr>
      </w:pPr>
      <w:r w:rsidRPr="00EA68DA">
        <w:rPr>
          <w:rFonts w:ascii="Times New Roman" w:hAnsi="Times New Roman"/>
          <w:sz w:val="28"/>
          <w:szCs w:val="28"/>
          <w:lang w:val="ru-RU"/>
        </w:rPr>
        <w:t xml:space="preserve">Программы по математике. Предметная линия учебников системы «Школа России». 1-4 </w:t>
      </w:r>
      <w:proofErr w:type="gramStart"/>
      <w:r w:rsidRPr="00EA68DA">
        <w:rPr>
          <w:rFonts w:ascii="Times New Roman" w:hAnsi="Times New Roman"/>
          <w:sz w:val="28"/>
          <w:szCs w:val="28"/>
          <w:lang w:val="ru-RU"/>
        </w:rPr>
        <w:t>классы :</w:t>
      </w:r>
      <w:proofErr w:type="gramEnd"/>
      <w:r w:rsidRPr="00EA68DA">
        <w:rPr>
          <w:rFonts w:ascii="Times New Roman" w:hAnsi="Times New Roman"/>
          <w:sz w:val="28"/>
          <w:szCs w:val="28"/>
          <w:lang w:val="ru-RU"/>
        </w:rPr>
        <w:t xml:space="preserve"> учеб. пособие для </w:t>
      </w:r>
      <w:proofErr w:type="spellStart"/>
      <w:r w:rsidRPr="00EA68DA">
        <w:rPr>
          <w:rFonts w:ascii="Times New Roman" w:hAnsi="Times New Roman"/>
          <w:sz w:val="28"/>
          <w:szCs w:val="28"/>
          <w:lang w:val="ru-RU"/>
        </w:rPr>
        <w:t>общеобразоват</w:t>
      </w:r>
      <w:proofErr w:type="spellEnd"/>
      <w:r w:rsidRPr="00EA68DA">
        <w:rPr>
          <w:rFonts w:ascii="Times New Roman" w:hAnsi="Times New Roman"/>
          <w:sz w:val="28"/>
          <w:szCs w:val="28"/>
          <w:lang w:val="ru-RU"/>
        </w:rPr>
        <w:t>. организаций / [М. И. Моро, С. И. Волкова, С. В. Степанова и др.].— М. : Просвещение, 2020.</w:t>
      </w:r>
    </w:p>
    <w:p w14:paraId="27ACF507" w14:textId="724BA414" w:rsidR="00F02C39" w:rsidRPr="00EA68DA" w:rsidRDefault="00F02C39" w:rsidP="00EA68DA">
      <w:pPr>
        <w:pStyle w:val="ac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  <w:lang w:val="ru-RU"/>
        </w:rPr>
      </w:pPr>
      <w:r w:rsidRPr="00F02C39">
        <w:rPr>
          <w:rFonts w:ascii="Times New Roman" w:hAnsi="Times New Roman"/>
          <w:sz w:val="28"/>
          <w:szCs w:val="28"/>
          <w:lang w:val="ru-RU"/>
        </w:rPr>
        <w:t xml:space="preserve">Программа по финансовой грамотности Ю.Н. </w:t>
      </w:r>
      <w:proofErr w:type="spellStart"/>
      <w:r w:rsidRPr="00F02C39">
        <w:rPr>
          <w:rFonts w:ascii="Times New Roman" w:hAnsi="Times New Roman"/>
          <w:sz w:val="28"/>
          <w:szCs w:val="28"/>
          <w:lang w:val="ru-RU"/>
        </w:rPr>
        <w:t>Корлюгова</w:t>
      </w:r>
      <w:proofErr w:type="spellEnd"/>
      <w:r w:rsidRPr="00F02C39">
        <w:rPr>
          <w:rFonts w:ascii="Times New Roman" w:hAnsi="Times New Roman"/>
          <w:sz w:val="28"/>
          <w:szCs w:val="28"/>
          <w:lang w:val="ru-RU"/>
        </w:rPr>
        <w:t>. Москва «ВИТА-ПРЕСС», 2014</w:t>
      </w:r>
    </w:p>
    <w:p w14:paraId="3B198DEA" w14:textId="77777777" w:rsidR="00EA68DA" w:rsidRDefault="00EA68DA" w:rsidP="00EA68DA">
      <w:pPr>
        <w:spacing w:after="0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E98FD8D" w14:textId="3B6F6244" w:rsidR="00EA68DA" w:rsidRPr="00EA68DA" w:rsidRDefault="00EA68DA" w:rsidP="00EA68DA">
      <w:pPr>
        <w:spacing w:after="0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  <w:r w:rsidRPr="00EA68DA">
        <w:rPr>
          <w:rFonts w:ascii="Times New Roman" w:hAnsi="Times New Roman"/>
          <w:sz w:val="28"/>
          <w:szCs w:val="28"/>
          <w:lang w:val="ru-RU"/>
        </w:rPr>
        <w:t>Нижний Новгород</w:t>
      </w:r>
    </w:p>
    <w:p w14:paraId="6E43B9F3" w14:textId="38122B9B" w:rsidR="00EA68DA" w:rsidRPr="00961EFF" w:rsidRDefault="00EA68DA" w:rsidP="00EA68DA">
      <w:pPr>
        <w:spacing w:after="0"/>
        <w:ind w:firstLine="708"/>
        <w:jc w:val="center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>202</w:t>
      </w:r>
      <w:r w:rsidR="00C8454B">
        <w:rPr>
          <w:rFonts w:ascii="Times New Roman" w:hAnsi="Times New Roman"/>
          <w:sz w:val="28"/>
          <w:szCs w:val="28"/>
          <w:lang w:val="ru-RU"/>
        </w:rPr>
        <w:t>3</w:t>
      </w:r>
      <w:r w:rsidRPr="00961EFF">
        <w:rPr>
          <w:rFonts w:ascii="Times New Roman" w:hAnsi="Times New Roman"/>
          <w:sz w:val="28"/>
          <w:szCs w:val="28"/>
          <w:lang w:val="ru-RU"/>
        </w:rPr>
        <w:t xml:space="preserve"> - 2024_</w:t>
      </w:r>
      <w:r w:rsidR="00C8454B">
        <w:rPr>
          <w:rFonts w:ascii="Times New Roman" w:hAnsi="Times New Roman"/>
          <w:sz w:val="28"/>
          <w:szCs w:val="28"/>
          <w:lang w:val="ru-RU"/>
        </w:rPr>
        <w:t>г.</w:t>
      </w:r>
      <w:r w:rsidRPr="00961EFF">
        <w:rPr>
          <w:rFonts w:ascii="Times New Roman" w:hAnsi="Times New Roman"/>
          <w:sz w:val="28"/>
          <w:szCs w:val="28"/>
          <w:lang w:val="ru-RU"/>
        </w:rPr>
        <w:t xml:space="preserve"> г.</w:t>
      </w:r>
      <w:bookmarkEnd w:id="0"/>
    </w:p>
    <w:p w14:paraId="4E44B17E" w14:textId="135BDBE1" w:rsidR="001D3A33" w:rsidRPr="00961EFF" w:rsidRDefault="001D3A33" w:rsidP="00586D28">
      <w:pPr>
        <w:autoSpaceDE w:val="0"/>
        <w:autoSpaceDN w:val="0"/>
        <w:spacing w:after="0" w:line="230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14:paraId="3C5A15A7" w14:textId="77777777" w:rsidR="001D3A33" w:rsidRPr="00961EFF" w:rsidRDefault="001D3A33" w:rsidP="00586D28">
      <w:pPr>
        <w:autoSpaceDE w:val="0"/>
        <w:autoSpaceDN w:val="0"/>
        <w:spacing w:before="346" w:after="0"/>
        <w:ind w:firstLine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14:paraId="66FD6A34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В начальной школе изучение математики имеет особое значение в развитии младшего школьника.</w:t>
      </w:r>
    </w:p>
    <w:p w14:paraId="22E0321F" w14:textId="77777777" w:rsidR="001D3A33" w:rsidRPr="00961EFF" w:rsidRDefault="001D3A33" w:rsidP="00586D28">
      <w:pPr>
        <w:autoSpaceDE w:val="0"/>
        <w:autoSpaceDN w:val="0"/>
        <w:spacing w:before="70" w:after="0" w:line="271" w:lineRule="auto"/>
        <w:ind w:right="14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14:paraId="0DEF91F4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14:paraId="3ABEE414" w14:textId="77777777" w:rsidR="001D3A33" w:rsidRPr="00961EFF" w:rsidRDefault="001D3A33" w:rsidP="00586D28">
      <w:pPr>
        <w:autoSpaceDE w:val="0"/>
        <w:autoSpaceDN w:val="0"/>
        <w:spacing w:before="178" w:after="0"/>
        <w:ind w:left="420" w:right="288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14:paraId="4840B413" w14:textId="1ED8AE89" w:rsidR="001D3A33" w:rsidRPr="00961EFF" w:rsidRDefault="001D3A33" w:rsidP="00586D28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</w:t>
      </w:r>
      <w:r w:rsidR="00717A3E"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«больше-меньше», «равно-неравно», «порядок»), смысла арифметических действий,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зависимостей (работа, движение, продолжительность события). </w:t>
      </w:r>
    </w:p>
    <w:p w14:paraId="75490A73" w14:textId="77777777" w:rsidR="001D3A33" w:rsidRPr="00961EFF" w:rsidRDefault="001D3A33" w:rsidP="00586D28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</w:t>
      </w:r>
      <w:proofErr w:type="gramStart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аргументацию,  различать</w:t>
      </w:r>
      <w:proofErr w:type="gramEnd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 верные (истинные) и неверные (ложные) утверждения, вести поиск информации (примеров, оснований для упорядочения, вариантов и др.). </w:t>
      </w:r>
    </w:p>
    <w:p w14:paraId="0E22DDE8" w14:textId="77777777" w:rsidR="001D3A33" w:rsidRPr="00961EFF" w:rsidRDefault="001D3A33" w:rsidP="00586D28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математических терминах и понятиях; прочных  навыков использования математических знаний в повседневной жизни.</w:t>
      </w:r>
    </w:p>
    <w:p w14:paraId="6AA7D822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300" w:after="0" w:line="262" w:lineRule="auto"/>
        <w:ind w:right="7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14:paraId="441B7BCC" w14:textId="77777777" w:rsidR="001D3A33" w:rsidRPr="00961EFF" w:rsidRDefault="001D3A33" w:rsidP="00586D28">
      <w:pPr>
        <w:autoSpaceDE w:val="0"/>
        <w:autoSpaceDN w:val="0"/>
        <w:spacing w:before="178" w:after="0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</w:t>
      </w:r>
      <w:proofErr w:type="gramStart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процессов  и</w:t>
      </w:r>
      <w:proofErr w:type="gramEnd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14:paraId="6D692D14" w14:textId="77777777" w:rsidR="001D3A33" w:rsidRPr="00961EFF" w:rsidRDefault="001D3A33" w:rsidP="00586D28">
      <w:pPr>
        <w:autoSpaceDE w:val="0"/>
        <w:autoSpaceDN w:val="0"/>
        <w:spacing w:before="190" w:after="0" w:line="271" w:lineRule="auto"/>
        <w:ind w:left="420" w:right="7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14:paraId="76F34EA6" w14:textId="77777777" w:rsidR="001D3A33" w:rsidRPr="00961EFF" w:rsidRDefault="001D3A33" w:rsidP="00586D28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</w:p>
    <w:p w14:paraId="20E98B54" w14:textId="0F157209" w:rsidR="001D3A33" w:rsidRPr="00961EFF" w:rsidRDefault="00EA68DA" w:rsidP="00586D28">
      <w:pPr>
        <w:autoSpaceDE w:val="0"/>
        <w:autoSpaceDN w:val="0"/>
        <w:spacing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="001D3A33" w:rsidRPr="00961EFF">
        <w:rPr>
          <w:rFonts w:ascii="Times New Roman" w:hAnsi="Times New Roman"/>
          <w:color w:val="000000"/>
          <w:sz w:val="28"/>
          <w:szCs w:val="28"/>
          <w:lang w:val="ru-RU"/>
        </w:rPr>
        <w:t>редположения).</w:t>
      </w:r>
    </w:p>
    <w:p w14:paraId="3A92E517" w14:textId="77777777" w:rsidR="001D3A33" w:rsidRPr="00961EFF" w:rsidRDefault="001D3A33" w:rsidP="00586D28">
      <w:pPr>
        <w:autoSpaceDE w:val="0"/>
        <w:autoSpaceDN w:val="0"/>
        <w:spacing w:before="178" w:after="0" w:line="281" w:lineRule="auto"/>
        <w:ind w:firstLine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информации, в том числе и графическими (таблица, диаграмма, схема).</w:t>
      </w:r>
    </w:p>
    <w:p w14:paraId="306B7973" w14:textId="77777777" w:rsidR="001D3A33" w:rsidRPr="00961EFF" w:rsidRDefault="001D3A33" w:rsidP="00586D28">
      <w:pPr>
        <w:autoSpaceDE w:val="0"/>
        <w:autoSpaceDN w:val="0"/>
        <w:spacing w:before="70" w:after="0" w:line="286" w:lineRule="auto"/>
        <w:ind w:firstLine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14:paraId="6C2A39E3" w14:textId="77777777" w:rsidR="00717A3E" w:rsidRPr="00961EFF" w:rsidRDefault="001D3A33" w:rsidP="00717A3E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На изучение математики в 1 классе отводится 5 часов в неделю, всего 165 часов.</w:t>
      </w:r>
    </w:p>
    <w:p w14:paraId="0B4A9212" w14:textId="79AC9056" w:rsidR="001D3A33" w:rsidRPr="00961EFF" w:rsidRDefault="001D3A33" w:rsidP="00717A3E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 xml:space="preserve">СОДЕРЖАНИЕ УЧЕБНОГО ПРЕДМЕТА </w:t>
      </w:r>
    </w:p>
    <w:p w14:paraId="46D282F9" w14:textId="58989506" w:rsidR="001D3A33" w:rsidRPr="00961EFF" w:rsidRDefault="001D3A33" w:rsidP="00586D28">
      <w:pPr>
        <w:autoSpaceDE w:val="0"/>
        <w:autoSpaceDN w:val="0"/>
        <w:spacing w:before="346" w:after="0" w:line="271" w:lineRule="auto"/>
        <w:ind w:right="144" w:firstLine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Основное содержание обучения в программе представлено разделами: «Числа и величины»,</w:t>
      </w:r>
      <w:r w:rsidR="00BD3B0F"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14F75A69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Числа и величины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14:paraId="70541A59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Числа в пределах 20: чтение, запись, сравнение.  Однозначные и двузначные числа. Увеличение (уменьшение) числа на несколько единиц.</w:t>
      </w:r>
    </w:p>
    <w:p w14:paraId="6583CEFA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Длина и её измерение. Единицы длины: сантиметр, дециметр; установление соотношения между ними.</w:t>
      </w:r>
    </w:p>
    <w:p w14:paraId="0CA83666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190" w:after="0" w:line="271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Арифметические действия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14:paraId="2C3B97E9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Текстовые задачи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14:paraId="053F899C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190" w:after="0" w:line="271" w:lineRule="auto"/>
        <w:ind w:right="576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Пространственные отношения и геометрические фигуры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</w:r>
    </w:p>
    <w:p w14:paraId="718ECF7B" w14:textId="77777777" w:rsidR="001D3A33" w:rsidRPr="00961EFF" w:rsidRDefault="001D3A33" w:rsidP="00586D28">
      <w:pPr>
        <w:autoSpaceDE w:val="0"/>
        <w:autoSpaceDN w:val="0"/>
        <w:spacing w:before="70" w:after="0" w:line="271" w:lineRule="auto"/>
        <w:ind w:firstLine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14:paraId="0EBA892A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190" w:after="0" w:line="271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Математическая информация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14:paraId="252CBDE4" w14:textId="77777777" w:rsidR="001D3A33" w:rsidRPr="00961EFF" w:rsidRDefault="001D3A33" w:rsidP="00586D28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Закономерность в ряду заданных объектов: её обнаружение, продолжение ряда.</w:t>
      </w:r>
    </w:p>
    <w:p w14:paraId="407D9F0E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14:paraId="2E4BC403" w14:textId="77777777" w:rsidR="001D3A33" w:rsidRPr="00961EFF" w:rsidRDefault="001D3A33" w:rsidP="00586D28">
      <w:pPr>
        <w:autoSpaceDE w:val="0"/>
        <w:autoSpaceDN w:val="0"/>
        <w:spacing w:before="72" w:after="0" w:line="271" w:lineRule="auto"/>
        <w:ind w:right="144" w:firstLine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14:paraId="2BAB7E75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lastRenderedPageBreak/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Двух-</w:t>
      </w:r>
      <w:proofErr w:type="spellStart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трёхшаговые</w:t>
      </w:r>
      <w:proofErr w:type="spellEnd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 инструкции, связанные с вычислением, измерением длины, изображением геометрической фигуры.</w:t>
      </w:r>
    </w:p>
    <w:p w14:paraId="6D1F2066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>Универсальные учебные действия (пропедевтический уровень)</w:t>
      </w:r>
    </w:p>
    <w:p w14:paraId="5E2AD759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i/>
          <w:color w:val="000000"/>
          <w:sz w:val="28"/>
          <w:szCs w:val="28"/>
          <w:lang w:val="ru-RU"/>
        </w:rPr>
        <w:t>Универсальные познавательные учебные действия:</w:t>
      </w:r>
    </w:p>
    <w:p w14:paraId="2C94598F" w14:textId="77777777" w:rsidR="001D3A33" w:rsidRPr="00961EFF" w:rsidRDefault="001D3A33" w:rsidP="00586D28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наблюдать математические объекты (числа, величины) в окружающем мире; </w:t>
      </w:r>
    </w:p>
    <w:p w14:paraId="523C8FD3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обнаруживать общее и различное в записи арифметических действий; </w:t>
      </w:r>
    </w:p>
    <w:p w14:paraId="7866796D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понимать назначение и необходимость использования величин в жизни; </w:t>
      </w:r>
    </w:p>
    <w:p w14:paraId="0E4D3A65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наблюдать действие измерительных приборов; </w:t>
      </w:r>
    </w:p>
    <w:p w14:paraId="43C5E878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сравнивать два объекта, два числа; распределять объекты на группы по заданному</w:t>
      </w:r>
    </w:p>
    <w:p w14:paraId="70CE3D32" w14:textId="77777777" w:rsidR="001D3A33" w:rsidRPr="00961EFF" w:rsidRDefault="001D3A33" w:rsidP="00586D28">
      <w:pPr>
        <w:autoSpaceDE w:val="0"/>
        <w:autoSpaceDN w:val="0"/>
        <w:spacing w:after="66" w:line="220" w:lineRule="exact"/>
        <w:rPr>
          <w:rFonts w:ascii="Times New Roman" w:hAnsi="Times New Roman"/>
          <w:sz w:val="28"/>
          <w:szCs w:val="28"/>
          <w:lang w:val="ru-RU"/>
        </w:rPr>
      </w:pPr>
    </w:p>
    <w:p w14:paraId="330E9D41" w14:textId="77777777" w:rsidR="001D3A33" w:rsidRPr="00961EFF" w:rsidRDefault="001D3A33" w:rsidP="00586D28">
      <w:pPr>
        <w:autoSpaceDE w:val="0"/>
        <w:autoSpaceDN w:val="0"/>
        <w:spacing w:after="0" w:line="329" w:lineRule="auto"/>
        <w:ind w:left="240" w:right="7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основанию;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proofErr w:type="gramStart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копировать</w:t>
      </w:r>
      <w:proofErr w:type="gramEnd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 изученные фигуры, рисовать от руки по собственному замыслу; приводить примеры чисел, геометрических фигур;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вести порядковый и количественный счет (соблюдать последовательность).</w:t>
      </w:r>
    </w:p>
    <w:p w14:paraId="52B38447" w14:textId="77777777" w:rsidR="001D3A33" w:rsidRPr="00961EFF" w:rsidRDefault="001D3A33" w:rsidP="00586D28">
      <w:pPr>
        <w:autoSpaceDE w:val="0"/>
        <w:autoSpaceDN w:val="0"/>
        <w:spacing w:before="178" w:after="0" w:line="326" w:lineRule="auto"/>
        <w:ind w:left="240" w:hanging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i/>
          <w:color w:val="000000"/>
          <w:sz w:val="28"/>
          <w:szCs w:val="28"/>
          <w:lang w:val="ru-RU"/>
        </w:rPr>
        <w:t>Работа с информацией: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proofErr w:type="gramStart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понимать</w:t>
      </w:r>
      <w:proofErr w:type="gramEnd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, что математические явления могут быть представлены с помощью разных средств: текст, числовая запись, таблица, рисунок, схема;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читать таблицу, извлекать информацию, представленную в табличной форме.</w:t>
      </w:r>
    </w:p>
    <w:p w14:paraId="4BE68470" w14:textId="77777777" w:rsidR="001D3A33" w:rsidRPr="00961EFF" w:rsidRDefault="001D3A33" w:rsidP="00586D28">
      <w:pPr>
        <w:autoSpaceDE w:val="0"/>
        <w:autoSpaceDN w:val="0"/>
        <w:spacing w:before="180" w:after="0" w:line="336" w:lineRule="auto"/>
        <w:ind w:left="240" w:right="288" w:hanging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i/>
          <w:color w:val="000000"/>
          <w:sz w:val="28"/>
          <w:szCs w:val="28"/>
          <w:lang w:val="ru-RU"/>
        </w:rPr>
        <w:t>Универсальные коммуникативные учебные действия: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характеризовать (описывать) число, геометрическую фигуру, последовательность из нескольких чисел, записанных по порядку;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комментировать ход сравнения двух объектов; описывать своими словами сюжетную ситуацию и математическое отношение, представленное в задаче;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описывать положение предмета в пространстве различать и использовать математические знаки;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строить предложения относительно заданного набора объектов.</w:t>
      </w:r>
    </w:p>
    <w:p w14:paraId="6573A510" w14:textId="77777777" w:rsidR="001D3A33" w:rsidRPr="00961EFF" w:rsidRDefault="001D3A33" w:rsidP="00586D28">
      <w:pPr>
        <w:autoSpaceDE w:val="0"/>
        <w:autoSpaceDN w:val="0"/>
        <w:spacing w:before="178" w:after="0" w:line="350" w:lineRule="auto"/>
        <w:ind w:left="240" w:right="576" w:hanging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i/>
          <w:color w:val="000000"/>
          <w:sz w:val="28"/>
          <w:szCs w:val="28"/>
          <w:lang w:val="ru-RU"/>
        </w:rPr>
        <w:t>Универсальные регулятивные учебные действия: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принимать учебную задачу, удерживать её в процессе деятельности;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действовать в соответствии с предложенным образцом, инструкцией;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проявлять интерес к проверке результатов решения учебной задачи, с </w:t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помощью учителя устанавливать причину возникшей ошибки и трудности;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проверять правильность вычисления с помощью другого приёма выполнения действия.</w:t>
      </w:r>
    </w:p>
    <w:p w14:paraId="209031A1" w14:textId="77777777" w:rsidR="001D3A33" w:rsidRPr="00961EFF" w:rsidRDefault="001D3A33" w:rsidP="00586D28">
      <w:pPr>
        <w:autoSpaceDE w:val="0"/>
        <w:autoSpaceDN w:val="0"/>
        <w:spacing w:before="178" w:after="0" w:line="326" w:lineRule="auto"/>
        <w:ind w:left="240" w:hanging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i/>
          <w:color w:val="000000"/>
          <w:sz w:val="28"/>
          <w:szCs w:val="28"/>
          <w:lang w:val="ru-RU"/>
        </w:rPr>
        <w:t>Совместная деятельность: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proofErr w:type="gramStart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участвовать</w:t>
      </w:r>
      <w:proofErr w:type="gramEnd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 в парной работе с математическим материалом; </w:t>
      </w:r>
      <w:r w:rsidRPr="00961EFF">
        <w:rPr>
          <w:rFonts w:ascii="Times New Roman" w:hAnsi="Times New Roman"/>
          <w:sz w:val="28"/>
          <w:szCs w:val="28"/>
          <w:lang w:val="ru-RU"/>
        </w:rPr>
        <w:br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выполнять правила совместной деятельности: договариваться, считаться с мнением партнёра, спокойно и мирно разрешать конфликты.</w:t>
      </w:r>
    </w:p>
    <w:p w14:paraId="04226B94" w14:textId="77777777" w:rsidR="001D3A33" w:rsidRPr="00961EFF" w:rsidRDefault="001D3A33" w:rsidP="00586D28">
      <w:pPr>
        <w:autoSpaceDE w:val="0"/>
        <w:autoSpaceDN w:val="0"/>
        <w:spacing w:after="78" w:line="220" w:lineRule="exact"/>
        <w:rPr>
          <w:rFonts w:ascii="Times New Roman" w:hAnsi="Times New Roman"/>
          <w:sz w:val="28"/>
          <w:szCs w:val="28"/>
          <w:lang w:val="ru-RU"/>
        </w:rPr>
      </w:pPr>
    </w:p>
    <w:p w14:paraId="3785B980" w14:textId="77777777" w:rsidR="001D3A33" w:rsidRPr="00961EFF" w:rsidRDefault="001D3A33" w:rsidP="00586D28">
      <w:pPr>
        <w:autoSpaceDE w:val="0"/>
        <w:autoSpaceDN w:val="0"/>
        <w:spacing w:after="0" w:line="230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>ПЛАНИРУЕМЫЕ ОБРАЗОВАТЕЛЬНЫЕ РЕЗУЛЬТАТЫ</w:t>
      </w:r>
    </w:p>
    <w:p w14:paraId="202A27D6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Изучение математики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0C470966" w14:textId="77777777" w:rsidR="001D3A33" w:rsidRPr="00961EFF" w:rsidRDefault="001D3A33" w:rsidP="00586D28">
      <w:pPr>
        <w:autoSpaceDE w:val="0"/>
        <w:autoSpaceDN w:val="0"/>
        <w:spacing w:before="262" w:after="0" w:line="230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14:paraId="1C403A91" w14:textId="77777777" w:rsidR="001D3A33" w:rsidRPr="00961EFF" w:rsidRDefault="001D3A33" w:rsidP="00586D28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sz w:val="28"/>
          <w:szCs w:val="28"/>
          <w:lang w:val="ru-RU"/>
        </w:rPr>
        <w:tab/>
      </w: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14:paraId="67137C1A" w14:textId="77777777" w:rsidR="001D3A33" w:rsidRPr="00961EFF" w:rsidRDefault="001D3A33" w:rsidP="00586D28">
      <w:pPr>
        <w:autoSpaceDE w:val="0"/>
        <w:autoSpaceDN w:val="0"/>
        <w:spacing w:before="178" w:after="0" w:line="262" w:lineRule="auto"/>
        <w:ind w:left="420" w:right="14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14:paraId="718CF0D2" w14:textId="77777777" w:rsidR="001D3A33" w:rsidRPr="00961EFF" w:rsidRDefault="001D3A33" w:rsidP="00586D28">
      <w:pPr>
        <w:autoSpaceDE w:val="0"/>
        <w:autoSpaceDN w:val="0"/>
        <w:spacing w:before="192" w:after="0" w:line="262" w:lineRule="auto"/>
        <w:ind w:left="420" w:right="576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14:paraId="46FFA066" w14:textId="77777777" w:rsidR="001D3A33" w:rsidRPr="00961EFF" w:rsidRDefault="001D3A33" w:rsidP="00586D28">
      <w:pPr>
        <w:autoSpaceDE w:val="0"/>
        <w:autoSpaceDN w:val="0"/>
        <w:spacing w:before="190" w:after="0" w:line="271" w:lineRule="auto"/>
        <w:ind w:left="420" w:right="86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57B9497C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осваивать навыки организации безопасного поведения в информационной среде; </w:t>
      </w:r>
    </w:p>
    <w:p w14:paraId="7A45117B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14:paraId="1FA5BAD4" w14:textId="77777777" w:rsidR="00961EFF" w:rsidRDefault="001D3A33" w:rsidP="00961EFF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14:paraId="4A0903FE" w14:textId="699BF8D4" w:rsidR="001D3A33" w:rsidRPr="00961EFF" w:rsidRDefault="001D3A33" w:rsidP="00961EFF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14:paraId="56EAF6FF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14:paraId="0F1278AB" w14:textId="77777777" w:rsidR="001D3A33" w:rsidRPr="00961EFF" w:rsidRDefault="001D3A33" w:rsidP="00586D28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52ABFE67" w14:textId="77777777" w:rsidR="001D3A33" w:rsidRPr="00961EFF" w:rsidRDefault="001D3A33" w:rsidP="00586D28">
      <w:pPr>
        <w:autoSpaceDE w:val="0"/>
        <w:autoSpaceDN w:val="0"/>
        <w:spacing w:before="324" w:after="0" w:line="230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14:paraId="2B4B9DCB" w14:textId="77777777" w:rsidR="001D3A33" w:rsidRPr="00961EFF" w:rsidRDefault="001D3A33" w:rsidP="00586D28">
      <w:pPr>
        <w:autoSpaceDE w:val="0"/>
        <w:autoSpaceDN w:val="0"/>
        <w:spacing w:before="168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К концу обучения у обучающегося формируются следующие универсальные учебные действия.</w:t>
      </w:r>
    </w:p>
    <w:p w14:paraId="0EF14F90" w14:textId="77777777" w:rsidR="001D3A33" w:rsidRPr="00961EFF" w:rsidRDefault="001D3A33" w:rsidP="00586D28">
      <w:pPr>
        <w:autoSpaceDE w:val="0"/>
        <w:autoSpaceDN w:val="0"/>
        <w:spacing w:before="192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>Универсальные  познавательные</w:t>
      </w:r>
      <w:proofErr w:type="gramEnd"/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учебные действия:</w:t>
      </w:r>
    </w:p>
    <w:p w14:paraId="5A86007B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i/>
          <w:color w:val="000000"/>
          <w:sz w:val="28"/>
          <w:szCs w:val="28"/>
          <w:lang w:val="ru-RU"/>
        </w:rPr>
        <w:t>1)  Базовые логические действия:</w:t>
      </w:r>
    </w:p>
    <w:p w14:paraId="61CD5F39" w14:textId="77777777" w:rsidR="001D3A33" w:rsidRPr="00961EFF" w:rsidRDefault="001D3A33" w:rsidP="00586D28">
      <w:pPr>
        <w:autoSpaceDE w:val="0"/>
        <w:autoSpaceDN w:val="0"/>
        <w:spacing w:before="178" w:after="0" w:line="262" w:lineRule="auto"/>
        <w:ind w:left="420" w:right="1008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14:paraId="1ECB072B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14:paraId="6DDEC0F4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 w:right="432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14:paraId="159D43A9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4D3956FA" w14:textId="77777777" w:rsidR="001D3A33" w:rsidRPr="00961EFF" w:rsidRDefault="001D3A33" w:rsidP="00586D28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i/>
          <w:color w:val="000000"/>
          <w:sz w:val="28"/>
          <w:szCs w:val="28"/>
          <w:lang w:val="ru-RU"/>
        </w:rPr>
        <w:t>2)  Базовые исследовательские действия:</w:t>
      </w:r>
    </w:p>
    <w:p w14:paraId="153FD607" w14:textId="77777777" w:rsidR="001D3A33" w:rsidRPr="00961EFF" w:rsidRDefault="001D3A33" w:rsidP="00586D28">
      <w:pPr>
        <w:autoSpaceDE w:val="0"/>
        <w:autoSpaceDN w:val="0"/>
        <w:spacing w:after="132" w:line="220" w:lineRule="exact"/>
        <w:rPr>
          <w:rFonts w:ascii="Times New Roman" w:hAnsi="Times New Roman"/>
          <w:sz w:val="28"/>
          <w:szCs w:val="28"/>
          <w:lang w:val="ru-RU"/>
        </w:rPr>
      </w:pPr>
    </w:p>
    <w:p w14:paraId="4D02764D" w14:textId="77777777" w:rsidR="001D3A33" w:rsidRPr="00961EFF" w:rsidRDefault="001D3A33" w:rsidP="00586D28">
      <w:pPr>
        <w:autoSpaceDE w:val="0"/>
        <w:autoSpaceDN w:val="0"/>
        <w:spacing w:after="0" w:line="262" w:lineRule="auto"/>
        <w:ind w:left="240" w:right="86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</w:p>
    <w:p w14:paraId="728144CE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240" w:right="14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14:paraId="6439950F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применять изученные методы познания (измерение, моделирование, перебор вариантов)</w:t>
      </w:r>
    </w:p>
    <w:p w14:paraId="101854F7" w14:textId="77777777" w:rsidR="001D3A33" w:rsidRPr="00961EFF" w:rsidRDefault="001D3A33" w:rsidP="00586D28">
      <w:pPr>
        <w:autoSpaceDE w:val="0"/>
        <w:autoSpaceDN w:val="0"/>
        <w:spacing w:before="178" w:after="0" w:line="230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3)  Работа с информацией:</w:t>
      </w:r>
    </w:p>
    <w:p w14:paraId="10804C85" w14:textId="77777777" w:rsidR="001D3A33" w:rsidRPr="00961EFF" w:rsidRDefault="001D3A33" w:rsidP="00586D28">
      <w:pPr>
        <w:autoSpaceDE w:val="0"/>
        <w:autoSpaceDN w:val="0"/>
        <w:spacing w:before="178" w:after="0" w:line="262" w:lineRule="auto"/>
        <w:ind w:left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14:paraId="2504340E" w14:textId="77777777" w:rsidR="001D3A33" w:rsidRPr="00961EFF" w:rsidRDefault="001D3A33" w:rsidP="00586D28">
      <w:pPr>
        <w:autoSpaceDE w:val="0"/>
        <w:autoSpaceDN w:val="0"/>
        <w:spacing w:before="192" w:after="0" w:line="262" w:lineRule="auto"/>
        <w:ind w:left="240" w:right="86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—  читать, интерпретировать графически представленную информацию (схему, таблицу, диаграмму, другую модель); </w:t>
      </w:r>
    </w:p>
    <w:p w14:paraId="2D4DB73B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240" w:right="432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14:paraId="197B2A7A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</w:p>
    <w:p w14:paraId="25194E35" w14:textId="77777777" w:rsidR="001D3A33" w:rsidRPr="00961EFF" w:rsidRDefault="001D3A33" w:rsidP="00586D28">
      <w:pPr>
        <w:autoSpaceDE w:val="0"/>
        <w:autoSpaceDN w:val="0"/>
        <w:spacing w:before="178" w:after="0" w:line="230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>Универсальные коммуникативные учебные действия:</w:t>
      </w:r>
    </w:p>
    <w:p w14:paraId="56DA1075" w14:textId="77777777" w:rsidR="001D3A33" w:rsidRPr="00961EFF" w:rsidRDefault="001D3A33" w:rsidP="00586D28">
      <w:pPr>
        <w:autoSpaceDE w:val="0"/>
        <w:autoSpaceDN w:val="0"/>
        <w:spacing w:before="298" w:after="0" w:line="230" w:lineRule="auto"/>
        <w:ind w:left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конструировать утверждения, проверять их истинность;</w:t>
      </w:r>
    </w:p>
    <w:p w14:paraId="06B6441B" w14:textId="77777777" w:rsidR="001D3A33" w:rsidRPr="00961EFF" w:rsidRDefault="001D3A33" w:rsidP="00586D28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строить логическое рассуждение;</w:t>
      </w:r>
    </w:p>
    <w:p w14:paraId="195F6CFE" w14:textId="77777777" w:rsidR="001D3A33" w:rsidRPr="00961EFF" w:rsidRDefault="001D3A33" w:rsidP="00586D28">
      <w:pPr>
        <w:autoSpaceDE w:val="0"/>
        <w:autoSpaceDN w:val="0"/>
        <w:spacing w:before="238" w:after="0" w:line="23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использовать текст задания для объяснения способа и хода решения математической задачи;</w:t>
      </w:r>
    </w:p>
    <w:p w14:paraId="7CE5140D" w14:textId="77777777" w:rsidR="001D3A33" w:rsidRPr="00961EFF" w:rsidRDefault="001D3A33" w:rsidP="00586D28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формулировать ответ;</w:t>
      </w:r>
    </w:p>
    <w:p w14:paraId="7B3F375F" w14:textId="77777777" w:rsidR="001D3A33" w:rsidRPr="00961EFF" w:rsidRDefault="001D3A33" w:rsidP="00586D28">
      <w:pPr>
        <w:autoSpaceDE w:val="0"/>
        <w:autoSpaceDN w:val="0"/>
        <w:spacing w:before="238" w:after="0" w:line="262" w:lineRule="auto"/>
        <w:ind w:left="240" w:right="288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14:paraId="433C3312" w14:textId="77777777" w:rsidR="001D3A33" w:rsidRPr="00961EFF" w:rsidRDefault="001D3A33" w:rsidP="00586D28">
      <w:pPr>
        <w:autoSpaceDE w:val="0"/>
        <w:autoSpaceDN w:val="0"/>
        <w:spacing w:before="238" w:after="0" w:line="271" w:lineRule="auto"/>
        <w:ind w:left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7780013E" w14:textId="77777777" w:rsidR="001D3A33" w:rsidRPr="00961EFF" w:rsidRDefault="001D3A33" w:rsidP="00586D28">
      <w:pPr>
        <w:autoSpaceDE w:val="0"/>
        <w:autoSpaceDN w:val="0"/>
        <w:spacing w:before="240" w:after="0" w:line="271" w:lineRule="auto"/>
        <w:ind w:left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04BCA136" w14:textId="77777777" w:rsidR="001D3A33" w:rsidRPr="00961EFF" w:rsidRDefault="001D3A33" w:rsidP="00586D28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ориентироваться в алгоритмах: воспроизводить, дополнять, исправлять деформированные;</w:t>
      </w:r>
    </w:p>
    <w:p w14:paraId="5381477E" w14:textId="77777777" w:rsidR="001D3A33" w:rsidRPr="00961EFF" w:rsidRDefault="001D3A33" w:rsidP="00586D28">
      <w:pPr>
        <w:autoSpaceDE w:val="0"/>
        <w:autoSpaceDN w:val="0"/>
        <w:spacing w:before="238" w:after="0" w:line="262" w:lineRule="auto"/>
        <w:ind w:left="240" w:right="14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составлять по аналогии</w:t>
      </w:r>
      <w:proofErr w:type="gramStart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; .</w:t>
      </w:r>
      <w:proofErr w:type="gramEnd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 самостоятельно составлять тексты заданий, аналогичные типовым изученным.</w:t>
      </w:r>
    </w:p>
    <w:p w14:paraId="21A0936D" w14:textId="77777777" w:rsidR="001D3A33" w:rsidRPr="00961EFF" w:rsidRDefault="001D3A33" w:rsidP="00586D28">
      <w:pPr>
        <w:autoSpaceDE w:val="0"/>
        <w:autoSpaceDN w:val="0"/>
        <w:spacing w:before="178" w:after="0" w:line="230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>Универсальные регулятивные учебные действия:</w:t>
      </w:r>
    </w:p>
    <w:p w14:paraId="28449098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i/>
          <w:color w:val="000000"/>
          <w:sz w:val="28"/>
          <w:szCs w:val="28"/>
          <w:lang w:val="ru-RU"/>
        </w:rPr>
        <w:t>1)  Самоорганизация:</w:t>
      </w:r>
    </w:p>
    <w:p w14:paraId="696BE272" w14:textId="77777777" w:rsidR="001D3A33" w:rsidRPr="00961EFF" w:rsidRDefault="001D3A33" w:rsidP="00586D28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14:paraId="6ADB1756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240" w:right="86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14:paraId="34138807" w14:textId="77777777" w:rsidR="00717A3E" w:rsidRPr="00961EFF" w:rsidRDefault="001D3A33" w:rsidP="00717A3E">
      <w:pPr>
        <w:autoSpaceDE w:val="0"/>
        <w:autoSpaceDN w:val="0"/>
        <w:spacing w:before="178" w:after="0" w:line="230" w:lineRule="auto"/>
        <w:rPr>
          <w:rFonts w:ascii="Times New Roman" w:hAnsi="Times New Roman"/>
          <w:i/>
          <w:color w:val="000000"/>
          <w:sz w:val="28"/>
          <w:szCs w:val="28"/>
          <w:lang w:val="ru-RU"/>
        </w:rPr>
      </w:pPr>
      <w:r w:rsidRPr="00961EFF">
        <w:rPr>
          <w:rFonts w:ascii="Times New Roman" w:hAnsi="Times New Roman"/>
          <w:i/>
          <w:color w:val="000000"/>
          <w:sz w:val="28"/>
          <w:szCs w:val="28"/>
          <w:lang w:val="ru-RU"/>
        </w:rPr>
        <w:t>2)  Самоконтроль:</w:t>
      </w:r>
    </w:p>
    <w:p w14:paraId="192DE0CA" w14:textId="12AA8DED" w:rsidR="001D3A33" w:rsidRPr="00961EFF" w:rsidRDefault="001D3A33" w:rsidP="00717A3E">
      <w:pPr>
        <w:autoSpaceDE w:val="0"/>
        <w:autoSpaceDN w:val="0"/>
        <w:spacing w:before="178" w:after="0" w:line="230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—  осуществлять контроль процесса и результата своей деятельности, объективно оценивать и</w:t>
      </w:r>
      <w:r w:rsidR="00717A3E" w:rsidRPr="00961EFF">
        <w:rPr>
          <w:rFonts w:ascii="Times New Roman" w:hAnsi="Times New Roman"/>
          <w:color w:val="000000"/>
          <w:sz w:val="28"/>
          <w:szCs w:val="28"/>
          <w:lang w:val="ru-RU"/>
        </w:rPr>
        <w:t>х</w:t>
      </w:r>
    </w:p>
    <w:p w14:paraId="10156EE4" w14:textId="77777777" w:rsidR="001D3A33" w:rsidRPr="00961EFF" w:rsidRDefault="001D3A33" w:rsidP="00586D28">
      <w:pPr>
        <w:autoSpaceDE w:val="0"/>
        <w:autoSpaceDN w:val="0"/>
        <w:spacing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выбирать и при необходимости корректировать способы действий; </w:t>
      </w:r>
    </w:p>
    <w:p w14:paraId="214BDB93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14:paraId="76335976" w14:textId="77777777" w:rsidR="001D3A33" w:rsidRPr="00961EFF" w:rsidRDefault="001D3A33" w:rsidP="00586D28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i/>
          <w:color w:val="000000"/>
          <w:sz w:val="28"/>
          <w:szCs w:val="28"/>
          <w:lang w:val="ru-RU"/>
        </w:rPr>
        <w:t>3)  Самооценка:</w:t>
      </w:r>
    </w:p>
    <w:p w14:paraId="2AFBF383" w14:textId="77777777" w:rsidR="001D3A33" w:rsidRPr="00961EFF" w:rsidRDefault="001D3A33" w:rsidP="00586D28">
      <w:pPr>
        <w:autoSpaceDE w:val="0"/>
        <w:autoSpaceDN w:val="0"/>
        <w:spacing w:before="178" w:after="0" w:line="271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14:paraId="1EB9B4F2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оценивать рациональность своих действий, давать им качественную характеристику.</w:t>
      </w:r>
    </w:p>
    <w:p w14:paraId="555F5EE9" w14:textId="77777777" w:rsidR="001D3A33" w:rsidRPr="00961EFF" w:rsidRDefault="001D3A33" w:rsidP="00586D28">
      <w:pPr>
        <w:autoSpaceDE w:val="0"/>
        <w:autoSpaceDN w:val="0"/>
        <w:spacing w:before="180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14:paraId="46C8F6EC" w14:textId="77777777" w:rsidR="001D3A33" w:rsidRPr="00961EFF" w:rsidRDefault="001D3A33" w:rsidP="00586D28">
      <w:pPr>
        <w:autoSpaceDE w:val="0"/>
        <w:autoSpaceDN w:val="0"/>
        <w:spacing w:before="180" w:after="0" w:line="271" w:lineRule="auto"/>
        <w:ind w:left="420" w:right="576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</w:t>
      </w:r>
    </w:p>
    <w:p w14:paraId="26B59341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</w:t>
      </w:r>
      <w:proofErr w:type="gramStart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согласовывать  мнения</w:t>
      </w:r>
      <w:proofErr w:type="gramEnd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 в ходе поиска доказательств, выбора рационального способа, анализа информации;</w:t>
      </w:r>
    </w:p>
    <w:p w14:paraId="1EDEDE16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66FAB1AE" w14:textId="77777777" w:rsidR="001D3A33" w:rsidRPr="00961EFF" w:rsidRDefault="001D3A33" w:rsidP="00586D28">
      <w:pPr>
        <w:autoSpaceDE w:val="0"/>
        <w:autoSpaceDN w:val="0"/>
        <w:spacing w:before="322" w:after="0" w:line="230" w:lineRule="auto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14:paraId="3A7F4930" w14:textId="77777777" w:rsidR="001D3A33" w:rsidRPr="00961EFF" w:rsidRDefault="001D3A33" w:rsidP="00586D28">
      <w:pPr>
        <w:autoSpaceDE w:val="0"/>
        <w:autoSpaceDN w:val="0"/>
        <w:spacing w:before="166" w:after="0" w:line="230" w:lineRule="auto"/>
        <w:ind w:left="18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К концу обучения в 1 классе обучающийся научится:</w:t>
      </w:r>
    </w:p>
    <w:p w14:paraId="40277C45" w14:textId="77777777" w:rsidR="001D3A33" w:rsidRPr="00961EFF" w:rsidRDefault="001D3A33" w:rsidP="00586D28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читать, записывать, </w:t>
      </w:r>
      <w:proofErr w:type="gramStart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сравнивать,  упорядочивать</w:t>
      </w:r>
      <w:proofErr w:type="gramEnd"/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  числа  от  0 до 20; </w:t>
      </w:r>
    </w:p>
    <w:p w14:paraId="45D747FF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пересчитывать различные объекты, устанавливать порядковый номер объекта; </w:t>
      </w:r>
    </w:p>
    <w:p w14:paraId="6EF1CECF" w14:textId="77777777" w:rsidR="001D3A33" w:rsidRPr="00961EFF" w:rsidRDefault="001D3A33" w:rsidP="00586D28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находить числа, большие/меньшие данного числа на заданное число; </w:t>
      </w:r>
    </w:p>
    <w:p w14:paraId="4D97DED9" w14:textId="77777777" w:rsidR="001D3A33" w:rsidRPr="00961EFF" w:rsidRDefault="001D3A33" w:rsidP="00586D28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 </w:t>
      </w:r>
    </w:p>
    <w:p w14:paraId="564D0A37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 w:right="432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решать текстовые задачи в одно действие на сложение и вычитание: выделять условие и требование (вопрос); </w:t>
      </w:r>
    </w:p>
    <w:p w14:paraId="648DC296" w14:textId="77777777" w:rsidR="001D3A33" w:rsidRPr="00961EFF" w:rsidRDefault="001D3A33" w:rsidP="00586D28">
      <w:pPr>
        <w:autoSpaceDE w:val="0"/>
        <w:autoSpaceDN w:val="0"/>
        <w:spacing w:before="192" w:after="0" w:line="262" w:lineRule="auto"/>
        <w:ind w:left="420" w:right="7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сравнивать объекты по длине, устанавливая между ними соотношение длиннее/короче (выше/ниже, шире/уже); </w:t>
      </w:r>
    </w:p>
    <w:p w14:paraId="2D6ECFD5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—  знать и использовать единицу длины — сантиметр; измерять длину отрезка, чертить отрезок заданной длины (в см); </w:t>
      </w:r>
    </w:p>
    <w:p w14:paraId="0F27E1F8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 w:right="1008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различать число и цифру; распознавать геометрические фигуры: круг, треугольник, прямоугольник (квадрат), отрезок; </w:t>
      </w:r>
    </w:p>
    <w:p w14:paraId="0814946E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устанавливать между объектами соотношения: слева/справа, дальше/ближе, между, перед/за, над/под; </w:t>
      </w:r>
    </w:p>
    <w:p w14:paraId="188EEF51" w14:textId="77777777" w:rsidR="001D3A33" w:rsidRPr="00961EFF" w:rsidRDefault="001D3A33" w:rsidP="00586D28">
      <w:pPr>
        <w:autoSpaceDE w:val="0"/>
        <w:autoSpaceDN w:val="0"/>
        <w:spacing w:before="190" w:after="0" w:line="262" w:lineRule="auto"/>
        <w:ind w:left="420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распознавать верные (истинные) и неверные (ложные) утверждения относительно заданного набора объектов/предметов; </w:t>
      </w:r>
    </w:p>
    <w:p w14:paraId="2F1241A3" w14:textId="6CE74688" w:rsidR="001D3A33" w:rsidRPr="00961EFF" w:rsidRDefault="001D3A33" w:rsidP="00717A3E">
      <w:pPr>
        <w:autoSpaceDE w:val="0"/>
        <w:autoSpaceDN w:val="0"/>
        <w:spacing w:before="190" w:after="0" w:line="262" w:lineRule="auto"/>
        <w:ind w:left="420" w:right="14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группировать объекты по заданному признаку; находить и называть закономерности в ряду объектов повседневной жизни;</w:t>
      </w:r>
    </w:p>
    <w:p w14:paraId="6A6CD7D7" w14:textId="77777777" w:rsidR="001D3A33" w:rsidRPr="00961EFF" w:rsidRDefault="001D3A33" w:rsidP="00586D28">
      <w:pPr>
        <w:autoSpaceDE w:val="0"/>
        <w:autoSpaceDN w:val="0"/>
        <w:spacing w:after="0" w:line="262" w:lineRule="auto"/>
        <w:ind w:right="144"/>
        <w:rPr>
          <w:rFonts w:ascii="Times New Roman" w:hAnsi="Times New Roman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 xml:space="preserve">—  различать строки и столбцы таблицы, вносить данное в таблицу, извлекать данное/данные из таблицы; </w:t>
      </w:r>
    </w:p>
    <w:p w14:paraId="6CA133D6" w14:textId="41B9F51C" w:rsidR="001D3A33" w:rsidRDefault="001D3A33" w:rsidP="00586D28">
      <w:pPr>
        <w:autoSpaceDE w:val="0"/>
        <w:autoSpaceDN w:val="0"/>
        <w:spacing w:before="190" w:after="0" w:line="262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61EFF">
        <w:rPr>
          <w:rFonts w:ascii="Times New Roman" w:hAnsi="Times New Roman"/>
          <w:color w:val="000000"/>
          <w:sz w:val="28"/>
          <w:szCs w:val="28"/>
          <w:lang w:val="ru-RU"/>
        </w:rPr>
        <w:t>—  сравнивать два объекта (числа, геометрические фигуры); распределять объекты на две группы по заданному основанию.</w:t>
      </w:r>
    </w:p>
    <w:p w14:paraId="15FD1DA6" w14:textId="53707C50" w:rsidR="00565133" w:rsidRDefault="00565133" w:rsidP="00586D28">
      <w:pPr>
        <w:autoSpaceDE w:val="0"/>
        <w:autoSpaceDN w:val="0"/>
        <w:spacing w:before="190" w:after="0" w:line="262" w:lineRule="auto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565133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В МБОУ «Лицей № 40» курс математики интегрирован с курсом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«</w:t>
      </w:r>
      <w:r w:rsidRPr="00565133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Финансовой грамотности.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»</w:t>
      </w:r>
    </w:p>
    <w:p w14:paraId="18F65DEF" w14:textId="1A260964" w:rsidR="00565133" w:rsidRPr="00565133" w:rsidRDefault="00565133" w:rsidP="00586D28">
      <w:pPr>
        <w:autoSpaceDE w:val="0"/>
        <w:autoSpaceDN w:val="0"/>
        <w:spacing w:before="190" w:after="0" w:line="262" w:lineRule="auto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Содержание обучения.</w:t>
      </w:r>
    </w:p>
    <w:p w14:paraId="16EECA39" w14:textId="77777777" w:rsidR="00565133" w:rsidRPr="00565133" w:rsidRDefault="00565133" w:rsidP="00565133">
      <w:pPr>
        <w:spacing w:after="0"/>
        <w:rPr>
          <w:rFonts w:ascii="Times New Roman" w:hAnsi="Times New Roman"/>
          <w:b/>
          <w:sz w:val="28"/>
          <w:szCs w:val="28"/>
          <w:lang w:val="ru-RU"/>
        </w:rPr>
      </w:pPr>
      <w:r w:rsidRPr="00565133">
        <w:rPr>
          <w:rFonts w:ascii="Times New Roman" w:hAnsi="Times New Roman"/>
          <w:b/>
          <w:sz w:val="28"/>
          <w:szCs w:val="28"/>
          <w:lang w:val="ru-RU"/>
        </w:rPr>
        <w:t xml:space="preserve">Первый год обучения </w:t>
      </w:r>
    </w:p>
    <w:p w14:paraId="3063C8D6" w14:textId="77777777" w:rsidR="00565133" w:rsidRPr="00565133" w:rsidRDefault="00565133" w:rsidP="00565133">
      <w:pPr>
        <w:numPr>
          <w:ilvl w:val="0"/>
          <w:numId w:val="36"/>
        </w:numPr>
        <w:spacing w:after="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65133">
        <w:rPr>
          <w:rFonts w:ascii="Times New Roman" w:hAnsi="Times New Roman"/>
          <w:b/>
          <w:sz w:val="28"/>
          <w:szCs w:val="28"/>
          <w:lang w:val="ru-RU"/>
        </w:rPr>
        <w:t xml:space="preserve">Тема 1. Введение в экономику </w:t>
      </w:r>
      <w:r w:rsidRPr="00565133">
        <w:rPr>
          <w:rFonts w:ascii="Times New Roman" w:hAnsi="Times New Roman"/>
          <w:sz w:val="28"/>
          <w:szCs w:val="28"/>
          <w:lang w:val="ru-RU"/>
        </w:rPr>
        <w:t>(1 час): Введение в экономику. Знакомство с понятием «экономика». Для чего нужна экономика;</w:t>
      </w:r>
    </w:p>
    <w:p w14:paraId="7F1C93E1" w14:textId="77777777" w:rsidR="00565133" w:rsidRPr="00F02C39" w:rsidRDefault="00565133" w:rsidP="00565133">
      <w:pPr>
        <w:numPr>
          <w:ilvl w:val="0"/>
          <w:numId w:val="36"/>
        </w:numPr>
        <w:spacing w:after="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65133">
        <w:rPr>
          <w:rFonts w:ascii="Times New Roman" w:hAnsi="Times New Roman"/>
          <w:b/>
          <w:sz w:val="28"/>
          <w:szCs w:val="28"/>
          <w:lang w:val="ru-RU"/>
        </w:rPr>
        <w:t xml:space="preserve">Тема 2. Потребности </w:t>
      </w:r>
      <w:r w:rsidRPr="00565133">
        <w:rPr>
          <w:rFonts w:ascii="Times New Roman" w:hAnsi="Times New Roman"/>
          <w:sz w:val="28"/>
          <w:szCs w:val="28"/>
          <w:lang w:val="ru-RU"/>
        </w:rPr>
        <w:t xml:space="preserve">(2 часа): Потребности. Что такое «потребность». </w:t>
      </w:r>
      <w:r w:rsidRPr="00F02C39">
        <w:rPr>
          <w:rFonts w:ascii="Times New Roman" w:hAnsi="Times New Roman"/>
          <w:sz w:val="28"/>
          <w:szCs w:val="28"/>
          <w:lang w:val="ru-RU"/>
        </w:rPr>
        <w:t>Какие бывают потребности;</w:t>
      </w:r>
    </w:p>
    <w:p w14:paraId="06620C4A" w14:textId="77777777" w:rsidR="00565133" w:rsidRPr="00565133" w:rsidRDefault="00565133" w:rsidP="00565133">
      <w:pPr>
        <w:numPr>
          <w:ilvl w:val="0"/>
          <w:numId w:val="36"/>
        </w:numPr>
        <w:spacing w:after="0" w:line="259" w:lineRule="auto"/>
        <w:ind w:left="1606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565133">
        <w:rPr>
          <w:rFonts w:ascii="Times New Roman" w:hAnsi="Times New Roman"/>
          <w:b/>
          <w:sz w:val="28"/>
          <w:szCs w:val="28"/>
          <w:lang w:val="ru-RU"/>
        </w:rPr>
        <w:t xml:space="preserve">Тема 3. Источники удовлетворения потребностей </w:t>
      </w:r>
      <w:r w:rsidRPr="00565133">
        <w:rPr>
          <w:rFonts w:ascii="Times New Roman" w:hAnsi="Times New Roman"/>
          <w:sz w:val="28"/>
          <w:szCs w:val="28"/>
          <w:lang w:val="ru-RU"/>
        </w:rPr>
        <w:t>(7 часов): Источники удовлетворения потребностей. Почему все потребности нельзя удовлетворить. Виды потребностей. Мои желания и потребности;</w:t>
      </w:r>
    </w:p>
    <w:p w14:paraId="7A7E1592" w14:textId="77777777" w:rsidR="00565133" w:rsidRPr="00565133" w:rsidRDefault="00565133" w:rsidP="00565133">
      <w:pPr>
        <w:numPr>
          <w:ilvl w:val="0"/>
          <w:numId w:val="36"/>
        </w:numPr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 w:rsidRPr="00565133">
        <w:rPr>
          <w:rFonts w:ascii="Times New Roman" w:hAnsi="Times New Roman"/>
          <w:b/>
          <w:sz w:val="28"/>
          <w:szCs w:val="28"/>
          <w:lang w:val="ru-RU"/>
        </w:rPr>
        <w:t xml:space="preserve">Тема 4. Домашнее хозяйство </w:t>
      </w:r>
      <w:r w:rsidRPr="00565133">
        <w:rPr>
          <w:rFonts w:ascii="Times New Roman" w:hAnsi="Times New Roman"/>
          <w:sz w:val="28"/>
          <w:szCs w:val="28"/>
          <w:lang w:val="ru-RU"/>
        </w:rPr>
        <w:t xml:space="preserve">(4 часа): Домашнее хозяйство. Распределение ролей в семье. Домашние обязанности в семье. Что такое бюджет семьи. Что такое «доходы» и «расходы». Важно ли быть богатым. </w:t>
      </w:r>
      <w:proofErr w:type="spellStart"/>
      <w:r w:rsidRPr="00565133">
        <w:rPr>
          <w:rFonts w:ascii="Times New Roman" w:hAnsi="Times New Roman"/>
          <w:sz w:val="28"/>
          <w:szCs w:val="28"/>
        </w:rPr>
        <w:t>Посчитаем</w:t>
      </w:r>
      <w:proofErr w:type="spellEnd"/>
      <w:r w:rsidRPr="005651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5133">
        <w:rPr>
          <w:rFonts w:ascii="Times New Roman" w:hAnsi="Times New Roman"/>
          <w:sz w:val="28"/>
          <w:szCs w:val="28"/>
        </w:rPr>
        <w:t>семейный</w:t>
      </w:r>
      <w:proofErr w:type="spellEnd"/>
      <w:r w:rsidRPr="005651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5133">
        <w:rPr>
          <w:rFonts w:ascii="Times New Roman" w:hAnsi="Times New Roman"/>
          <w:sz w:val="28"/>
          <w:szCs w:val="28"/>
        </w:rPr>
        <w:t>бюджет</w:t>
      </w:r>
      <w:proofErr w:type="spellEnd"/>
      <w:r w:rsidRPr="00565133">
        <w:rPr>
          <w:rFonts w:ascii="Times New Roman" w:hAnsi="Times New Roman"/>
          <w:sz w:val="28"/>
          <w:szCs w:val="28"/>
        </w:rPr>
        <w:t>;</w:t>
      </w:r>
    </w:p>
    <w:p w14:paraId="520E8610" w14:textId="77777777" w:rsidR="00565133" w:rsidRPr="00F02C39" w:rsidRDefault="00565133" w:rsidP="00565133">
      <w:pPr>
        <w:numPr>
          <w:ilvl w:val="0"/>
          <w:numId w:val="36"/>
        </w:numPr>
        <w:spacing w:after="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65133">
        <w:rPr>
          <w:rFonts w:ascii="Times New Roman" w:hAnsi="Times New Roman"/>
          <w:b/>
          <w:sz w:val="28"/>
          <w:szCs w:val="28"/>
          <w:lang w:val="ru-RU"/>
        </w:rPr>
        <w:t xml:space="preserve">Тема 5. Товары и услуги </w:t>
      </w:r>
      <w:r w:rsidRPr="00565133">
        <w:rPr>
          <w:rFonts w:ascii="Times New Roman" w:hAnsi="Times New Roman"/>
          <w:sz w:val="28"/>
          <w:szCs w:val="28"/>
          <w:lang w:val="ru-RU"/>
        </w:rPr>
        <w:t>(6 часов)</w:t>
      </w:r>
      <w:proofErr w:type="gramStart"/>
      <w:r w:rsidRPr="00565133">
        <w:rPr>
          <w:rFonts w:ascii="Times New Roman" w:hAnsi="Times New Roman"/>
          <w:sz w:val="28"/>
          <w:szCs w:val="28"/>
          <w:lang w:val="ru-RU"/>
        </w:rPr>
        <w:t>: Что</w:t>
      </w:r>
      <w:proofErr w:type="gramEnd"/>
      <w:r w:rsidRPr="00565133">
        <w:rPr>
          <w:rFonts w:ascii="Times New Roman" w:hAnsi="Times New Roman"/>
          <w:sz w:val="28"/>
          <w:szCs w:val="28"/>
          <w:lang w:val="ru-RU"/>
        </w:rPr>
        <w:t xml:space="preserve"> такое «товар». </w:t>
      </w:r>
      <w:r w:rsidRPr="00F02C39">
        <w:rPr>
          <w:rFonts w:ascii="Times New Roman" w:hAnsi="Times New Roman"/>
          <w:sz w:val="28"/>
          <w:szCs w:val="28"/>
          <w:lang w:val="ru-RU"/>
        </w:rPr>
        <w:t>Какие бывают товары.</w:t>
      </w:r>
    </w:p>
    <w:p w14:paraId="1239EFC1" w14:textId="77777777" w:rsidR="00565133" w:rsidRPr="00565133" w:rsidRDefault="00565133" w:rsidP="00565133">
      <w:pPr>
        <w:spacing w:after="0"/>
        <w:ind w:left="1606"/>
        <w:jc w:val="both"/>
        <w:rPr>
          <w:rFonts w:ascii="Times New Roman" w:hAnsi="Times New Roman"/>
          <w:sz w:val="28"/>
          <w:szCs w:val="28"/>
          <w:lang w:val="ru-RU"/>
        </w:rPr>
      </w:pPr>
      <w:r w:rsidRPr="00565133">
        <w:rPr>
          <w:rFonts w:ascii="Times New Roman" w:hAnsi="Times New Roman"/>
          <w:sz w:val="28"/>
          <w:szCs w:val="28"/>
          <w:lang w:val="ru-RU"/>
        </w:rPr>
        <w:t>Где можно приобрести товары и услуги. Зачем нужна реклама. Роль рекламы;</w:t>
      </w:r>
    </w:p>
    <w:p w14:paraId="53AF6DB8" w14:textId="77777777" w:rsidR="00565133" w:rsidRPr="00565133" w:rsidRDefault="00565133" w:rsidP="00565133">
      <w:pPr>
        <w:numPr>
          <w:ilvl w:val="0"/>
          <w:numId w:val="36"/>
        </w:numPr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 w:rsidRPr="00565133">
        <w:rPr>
          <w:rFonts w:ascii="Times New Roman" w:hAnsi="Times New Roman"/>
          <w:b/>
          <w:sz w:val="28"/>
          <w:szCs w:val="28"/>
          <w:lang w:val="ru-RU"/>
        </w:rPr>
        <w:t xml:space="preserve">Тема 6. Деньги </w:t>
      </w:r>
      <w:r w:rsidRPr="00565133">
        <w:rPr>
          <w:rFonts w:ascii="Times New Roman" w:hAnsi="Times New Roman"/>
          <w:sz w:val="28"/>
          <w:szCs w:val="28"/>
          <w:lang w:val="ru-RU"/>
        </w:rPr>
        <w:t>(8 часов)</w:t>
      </w:r>
      <w:proofErr w:type="gramStart"/>
      <w:r w:rsidRPr="00565133">
        <w:rPr>
          <w:rFonts w:ascii="Times New Roman" w:hAnsi="Times New Roman"/>
          <w:sz w:val="28"/>
          <w:szCs w:val="28"/>
          <w:lang w:val="ru-RU"/>
        </w:rPr>
        <w:t>: Зачем</w:t>
      </w:r>
      <w:proofErr w:type="gramEnd"/>
      <w:r w:rsidRPr="00565133">
        <w:rPr>
          <w:rFonts w:ascii="Times New Roman" w:hAnsi="Times New Roman"/>
          <w:sz w:val="28"/>
          <w:szCs w:val="28"/>
          <w:lang w:val="ru-RU"/>
        </w:rPr>
        <w:t xml:space="preserve"> нужны деньги. Как появились деньги. Деньги и страны. </w:t>
      </w:r>
      <w:proofErr w:type="spellStart"/>
      <w:r w:rsidRPr="00565133">
        <w:rPr>
          <w:rFonts w:ascii="Times New Roman" w:hAnsi="Times New Roman"/>
          <w:sz w:val="28"/>
          <w:szCs w:val="28"/>
        </w:rPr>
        <w:t>Где</w:t>
      </w:r>
      <w:proofErr w:type="spellEnd"/>
      <w:r w:rsidRPr="00565133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65133">
        <w:rPr>
          <w:rFonts w:ascii="Times New Roman" w:hAnsi="Times New Roman"/>
          <w:sz w:val="28"/>
          <w:szCs w:val="28"/>
        </w:rPr>
        <w:t>как</w:t>
      </w:r>
      <w:proofErr w:type="spellEnd"/>
      <w:r w:rsidRPr="005651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5133">
        <w:rPr>
          <w:rFonts w:ascii="Times New Roman" w:hAnsi="Times New Roman"/>
          <w:sz w:val="28"/>
          <w:szCs w:val="28"/>
        </w:rPr>
        <w:t>хранятся</w:t>
      </w:r>
      <w:proofErr w:type="spellEnd"/>
      <w:r w:rsidRPr="005651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5133">
        <w:rPr>
          <w:rFonts w:ascii="Times New Roman" w:hAnsi="Times New Roman"/>
          <w:sz w:val="28"/>
          <w:szCs w:val="28"/>
        </w:rPr>
        <w:t>деньги</w:t>
      </w:r>
      <w:proofErr w:type="spellEnd"/>
      <w:r w:rsidRPr="0056513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565133">
        <w:rPr>
          <w:rFonts w:ascii="Times New Roman" w:hAnsi="Times New Roman"/>
          <w:sz w:val="28"/>
          <w:szCs w:val="28"/>
        </w:rPr>
        <w:t>Что</w:t>
      </w:r>
      <w:proofErr w:type="spellEnd"/>
      <w:r w:rsidRPr="005651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5133">
        <w:rPr>
          <w:rFonts w:ascii="Times New Roman" w:hAnsi="Times New Roman"/>
          <w:sz w:val="28"/>
          <w:szCs w:val="28"/>
        </w:rPr>
        <w:t>такое</w:t>
      </w:r>
      <w:proofErr w:type="spellEnd"/>
      <w:r w:rsidRPr="005651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5133">
        <w:rPr>
          <w:rFonts w:ascii="Times New Roman" w:hAnsi="Times New Roman"/>
          <w:sz w:val="28"/>
          <w:szCs w:val="28"/>
        </w:rPr>
        <w:t>источник</w:t>
      </w:r>
      <w:proofErr w:type="spellEnd"/>
      <w:r w:rsidRPr="005651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5133">
        <w:rPr>
          <w:rFonts w:ascii="Times New Roman" w:hAnsi="Times New Roman"/>
          <w:sz w:val="28"/>
          <w:szCs w:val="28"/>
        </w:rPr>
        <w:t>дохода</w:t>
      </w:r>
      <w:proofErr w:type="spellEnd"/>
      <w:r w:rsidRPr="00565133">
        <w:rPr>
          <w:rFonts w:ascii="Times New Roman" w:hAnsi="Times New Roman"/>
          <w:sz w:val="28"/>
          <w:szCs w:val="28"/>
        </w:rPr>
        <w:t>.</w:t>
      </w:r>
    </w:p>
    <w:p w14:paraId="0C1104F0" w14:textId="77777777" w:rsidR="00565133" w:rsidRPr="00565133" w:rsidRDefault="00565133" w:rsidP="00565133">
      <w:pPr>
        <w:numPr>
          <w:ilvl w:val="0"/>
          <w:numId w:val="36"/>
        </w:numPr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r w:rsidRPr="00565133">
        <w:rPr>
          <w:rFonts w:ascii="Times New Roman" w:hAnsi="Times New Roman"/>
          <w:b/>
          <w:sz w:val="28"/>
          <w:szCs w:val="28"/>
          <w:lang w:val="ru-RU"/>
        </w:rPr>
        <w:t xml:space="preserve">Тема 7. Маркетинг </w:t>
      </w:r>
      <w:r w:rsidRPr="00565133">
        <w:rPr>
          <w:rFonts w:ascii="Times New Roman" w:hAnsi="Times New Roman"/>
          <w:sz w:val="28"/>
          <w:szCs w:val="28"/>
          <w:lang w:val="ru-RU"/>
        </w:rPr>
        <w:t>(4 часа)</w:t>
      </w:r>
      <w:proofErr w:type="gramStart"/>
      <w:r w:rsidRPr="00565133">
        <w:rPr>
          <w:rFonts w:ascii="Times New Roman" w:hAnsi="Times New Roman"/>
          <w:sz w:val="28"/>
          <w:szCs w:val="28"/>
          <w:lang w:val="ru-RU"/>
        </w:rPr>
        <w:t>: Что</w:t>
      </w:r>
      <w:proofErr w:type="gramEnd"/>
      <w:r w:rsidRPr="00565133">
        <w:rPr>
          <w:rFonts w:ascii="Times New Roman" w:hAnsi="Times New Roman"/>
          <w:sz w:val="28"/>
          <w:szCs w:val="28"/>
          <w:lang w:val="ru-RU"/>
        </w:rPr>
        <w:t xml:space="preserve"> такое «маркетинг». Обмен. Рынок. Торговля. Взаимоотношения продавца и покупателя. </w:t>
      </w:r>
      <w:proofErr w:type="spellStart"/>
      <w:r w:rsidRPr="00565133">
        <w:rPr>
          <w:rFonts w:ascii="Times New Roman" w:hAnsi="Times New Roman"/>
          <w:sz w:val="28"/>
          <w:szCs w:val="28"/>
        </w:rPr>
        <w:t>Конкуренция</w:t>
      </w:r>
      <w:proofErr w:type="spellEnd"/>
      <w:r w:rsidRPr="00565133">
        <w:rPr>
          <w:rFonts w:ascii="Times New Roman" w:hAnsi="Times New Roman"/>
          <w:sz w:val="28"/>
          <w:szCs w:val="28"/>
        </w:rPr>
        <w:t>;</w:t>
      </w:r>
    </w:p>
    <w:p w14:paraId="03F71D8B" w14:textId="77777777" w:rsidR="00565133" w:rsidRPr="00565133" w:rsidRDefault="00565133" w:rsidP="00565133">
      <w:pPr>
        <w:numPr>
          <w:ilvl w:val="0"/>
          <w:numId w:val="36"/>
        </w:numPr>
        <w:spacing w:after="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65133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Тема 8. Задачи от Гнома - Эконома </w:t>
      </w:r>
      <w:r w:rsidRPr="00565133">
        <w:rPr>
          <w:rFonts w:ascii="Times New Roman" w:hAnsi="Times New Roman"/>
          <w:sz w:val="28"/>
          <w:szCs w:val="28"/>
          <w:lang w:val="ru-RU"/>
        </w:rPr>
        <w:t>(1 час): Задачи с экономическим содержанием от Гнома – Эконома.</w:t>
      </w:r>
    </w:p>
    <w:p w14:paraId="3A35135F" w14:textId="77777777" w:rsidR="00565133" w:rsidRPr="00565133" w:rsidRDefault="00565133" w:rsidP="00565133">
      <w:pPr>
        <w:spacing w:after="0"/>
        <w:ind w:left="1606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65133">
        <w:rPr>
          <w:rFonts w:ascii="Times New Roman" w:hAnsi="Times New Roman"/>
          <w:b/>
          <w:bCs/>
          <w:sz w:val="28"/>
          <w:szCs w:val="28"/>
          <w:lang w:val="ru-RU"/>
        </w:rPr>
        <w:t>Результат 1-го года обучения:</w:t>
      </w:r>
    </w:p>
    <w:p w14:paraId="2134EDFE" w14:textId="77777777" w:rsidR="00565133" w:rsidRPr="00565133" w:rsidRDefault="00565133" w:rsidP="00565133">
      <w:pPr>
        <w:spacing w:after="0"/>
        <w:ind w:left="1606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65133">
        <w:rPr>
          <w:rFonts w:ascii="Times New Roman" w:hAnsi="Times New Roman"/>
          <w:sz w:val="28"/>
          <w:szCs w:val="28"/>
          <w:lang w:val="ru-RU"/>
        </w:rPr>
        <w:t xml:space="preserve">К концу 1 -го года обучения школьники </w:t>
      </w:r>
      <w:r w:rsidRPr="00565133">
        <w:rPr>
          <w:rFonts w:ascii="Times New Roman" w:hAnsi="Times New Roman"/>
          <w:b/>
          <w:sz w:val="28"/>
          <w:szCs w:val="28"/>
          <w:lang w:val="ru-RU"/>
        </w:rPr>
        <w:t xml:space="preserve">должны </w:t>
      </w:r>
      <w:r w:rsidRPr="00565133">
        <w:rPr>
          <w:rFonts w:ascii="Times New Roman" w:hAnsi="Times New Roman"/>
          <w:i/>
          <w:sz w:val="28"/>
          <w:szCs w:val="28"/>
          <w:lang w:val="ru-RU"/>
        </w:rPr>
        <w:t>знать</w:t>
      </w:r>
      <w:r w:rsidRPr="00565133">
        <w:rPr>
          <w:rFonts w:ascii="Times New Roman" w:hAnsi="Times New Roman"/>
          <w:b/>
          <w:sz w:val="28"/>
          <w:szCs w:val="28"/>
          <w:lang w:val="ru-RU"/>
        </w:rPr>
        <w:t>:</w:t>
      </w:r>
    </w:p>
    <w:p w14:paraId="069AF1E2" w14:textId="77777777" w:rsidR="00565133" w:rsidRPr="00565133" w:rsidRDefault="00565133" w:rsidP="00565133">
      <w:pPr>
        <w:numPr>
          <w:ilvl w:val="0"/>
          <w:numId w:val="35"/>
        </w:numPr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65133">
        <w:rPr>
          <w:rFonts w:ascii="Times New Roman" w:hAnsi="Times New Roman"/>
          <w:sz w:val="28"/>
          <w:szCs w:val="28"/>
        </w:rPr>
        <w:t>что</w:t>
      </w:r>
      <w:proofErr w:type="spellEnd"/>
      <w:r w:rsidRPr="005651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5133">
        <w:rPr>
          <w:rFonts w:ascii="Times New Roman" w:hAnsi="Times New Roman"/>
          <w:sz w:val="28"/>
          <w:szCs w:val="28"/>
        </w:rPr>
        <w:t>изучает</w:t>
      </w:r>
      <w:proofErr w:type="spellEnd"/>
      <w:r w:rsidRPr="005651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5133">
        <w:rPr>
          <w:rFonts w:ascii="Times New Roman" w:hAnsi="Times New Roman"/>
          <w:sz w:val="28"/>
          <w:szCs w:val="28"/>
        </w:rPr>
        <w:t>экономика</w:t>
      </w:r>
      <w:proofErr w:type="spellEnd"/>
      <w:r w:rsidRPr="00565133">
        <w:rPr>
          <w:rFonts w:ascii="Times New Roman" w:hAnsi="Times New Roman"/>
          <w:sz w:val="28"/>
          <w:szCs w:val="28"/>
        </w:rPr>
        <w:t>;</w:t>
      </w:r>
    </w:p>
    <w:p w14:paraId="013E1EF5" w14:textId="77777777" w:rsidR="00565133" w:rsidRPr="00565133" w:rsidRDefault="00565133" w:rsidP="00565133">
      <w:pPr>
        <w:numPr>
          <w:ilvl w:val="0"/>
          <w:numId w:val="35"/>
        </w:numPr>
        <w:spacing w:after="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65133">
        <w:rPr>
          <w:rFonts w:ascii="Times New Roman" w:hAnsi="Times New Roman"/>
          <w:sz w:val="28"/>
          <w:szCs w:val="28"/>
          <w:lang w:val="ru-RU"/>
        </w:rPr>
        <w:t>что такое потребности, какие бывают потребности, возможности их удовлетворения;</w:t>
      </w:r>
    </w:p>
    <w:p w14:paraId="473644CA" w14:textId="77777777" w:rsidR="00565133" w:rsidRPr="00565133" w:rsidRDefault="00565133" w:rsidP="00565133">
      <w:pPr>
        <w:numPr>
          <w:ilvl w:val="0"/>
          <w:numId w:val="35"/>
        </w:numPr>
        <w:spacing w:after="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65133">
        <w:rPr>
          <w:rFonts w:ascii="Times New Roman" w:hAnsi="Times New Roman"/>
          <w:sz w:val="28"/>
          <w:szCs w:val="28"/>
          <w:lang w:val="ru-RU"/>
        </w:rPr>
        <w:t>отличия товаров и услуг, кто производит товары и услуги;</w:t>
      </w:r>
    </w:p>
    <w:p w14:paraId="07F9E489" w14:textId="77777777" w:rsidR="00565133" w:rsidRPr="00565133" w:rsidRDefault="00565133" w:rsidP="00565133">
      <w:pPr>
        <w:numPr>
          <w:ilvl w:val="0"/>
          <w:numId w:val="35"/>
        </w:numPr>
        <w:spacing w:after="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65133">
        <w:rPr>
          <w:rFonts w:ascii="Times New Roman" w:hAnsi="Times New Roman"/>
          <w:sz w:val="28"/>
          <w:szCs w:val="28"/>
          <w:lang w:val="ru-RU"/>
        </w:rPr>
        <w:t>для чего нужна реклама, роль рекламы в продвижении товаров и услуг;</w:t>
      </w:r>
    </w:p>
    <w:p w14:paraId="41B4D296" w14:textId="72BC60B3" w:rsidR="00565133" w:rsidRPr="00565133" w:rsidRDefault="00565133" w:rsidP="00B05944">
      <w:pPr>
        <w:numPr>
          <w:ilvl w:val="0"/>
          <w:numId w:val="35"/>
        </w:numPr>
        <w:spacing w:after="0" w:line="259" w:lineRule="auto"/>
        <w:ind w:left="1606"/>
        <w:jc w:val="both"/>
        <w:rPr>
          <w:rFonts w:ascii="Times New Roman" w:hAnsi="Times New Roman"/>
          <w:sz w:val="28"/>
          <w:szCs w:val="28"/>
          <w:lang w:val="ru-RU"/>
        </w:rPr>
      </w:pPr>
      <w:r w:rsidRPr="00565133">
        <w:rPr>
          <w:rFonts w:ascii="Times New Roman" w:hAnsi="Times New Roman"/>
          <w:sz w:val="28"/>
          <w:szCs w:val="28"/>
          <w:lang w:val="ru-RU"/>
        </w:rPr>
        <w:t>что такое деньги, их роль в жизни людей, деньги старинные и современные, деньги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65133">
        <w:rPr>
          <w:rFonts w:ascii="Times New Roman" w:hAnsi="Times New Roman"/>
          <w:sz w:val="28"/>
          <w:szCs w:val="28"/>
          <w:lang w:val="ru-RU"/>
        </w:rPr>
        <w:t>разных стран;</w:t>
      </w:r>
    </w:p>
    <w:p w14:paraId="50FF8BD3" w14:textId="77777777" w:rsidR="00565133" w:rsidRPr="00565133" w:rsidRDefault="00565133" w:rsidP="00565133">
      <w:pPr>
        <w:numPr>
          <w:ilvl w:val="0"/>
          <w:numId w:val="35"/>
        </w:numPr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65133">
        <w:rPr>
          <w:rFonts w:ascii="Times New Roman" w:hAnsi="Times New Roman"/>
          <w:sz w:val="28"/>
          <w:szCs w:val="28"/>
        </w:rPr>
        <w:t>что</w:t>
      </w:r>
      <w:proofErr w:type="spellEnd"/>
      <w:r w:rsidRPr="005651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5133">
        <w:rPr>
          <w:rFonts w:ascii="Times New Roman" w:hAnsi="Times New Roman"/>
          <w:sz w:val="28"/>
          <w:szCs w:val="28"/>
        </w:rPr>
        <w:t>такое</w:t>
      </w:r>
      <w:proofErr w:type="spellEnd"/>
      <w:r w:rsidRPr="005651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5133">
        <w:rPr>
          <w:rFonts w:ascii="Times New Roman" w:hAnsi="Times New Roman"/>
          <w:sz w:val="28"/>
          <w:szCs w:val="28"/>
        </w:rPr>
        <w:t>маркетинг</w:t>
      </w:r>
      <w:proofErr w:type="spellEnd"/>
      <w:r w:rsidRPr="00565133">
        <w:rPr>
          <w:rFonts w:ascii="Times New Roman" w:hAnsi="Times New Roman"/>
          <w:sz w:val="28"/>
          <w:szCs w:val="28"/>
        </w:rPr>
        <w:t>.</w:t>
      </w:r>
    </w:p>
    <w:p w14:paraId="76A3F47E" w14:textId="77777777" w:rsidR="00565133" w:rsidRPr="00565133" w:rsidRDefault="00565133" w:rsidP="00565133">
      <w:pPr>
        <w:spacing w:after="0"/>
        <w:ind w:left="1606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565133">
        <w:rPr>
          <w:rFonts w:ascii="Times New Roman" w:hAnsi="Times New Roman"/>
          <w:b/>
          <w:sz w:val="28"/>
          <w:szCs w:val="28"/>
        </w:rPr>
        <w:t>Должны</w:t>
      </w:r>
      <w:proofErr w:type="spellEnd"/>
      <w:r w:rsidRPr="0056513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65133">
        <w:rPr>
          <w:rFonts w:ascii="Times New Roman" w:hAnsi="Times New Roman"/>
          <w:i/>
          <w:sz w:val="28"/>
          <w:szCs w:val="28"/>
        </w:rPr>
        <w:t>уметь</w:t>
      </w:r>
      <w:proofErr w:type="spellEnd"/>
      <w:r w:rsidRPr="00565133">
        <w:rPr>
          <w:rFonts w:ascii="Times New Roman" w:hAnsi="Times New Roman"/>
          <w:b/>
          <w:sz w:val="28"/>
          <w:szCs w:val="28"/>
        </w:rPr>
        <w:t>:</w:t>
      </w:r>
    </w:p>
    <w:p w14:paraId="6C4B5953" w14:textId="0AF1815D" w:rsidR="00565133" w:rsidRPr="00565133" w:rsidRDefault="00565133" w:rsidP="00B05944">
      <w:pPr>
        <w:numPr>
          <w:ilvl w:val="0"/>
          <w:numId w:val="35"/>
        </w:numPr>
        <w:spacing w:after="0" w:line="259" w:lineRule="auto"/>
        <w:ind w:left="1606"/>
        <w:jc w:val="both"/>
        <w:rPr>
          <w:rFonts w:ascii="Times New Roman" w:hAnsi="Times New Roman"/>
          <w:sz w:val="28"/>
          <w:szCs w:val="28"/>
          <w:lang w:val="ru-RU"/>
        </w:rPr>
      </w:pPr>
      <w:r w:rsidRPr="00565133">
        <w:rPr>
          <w:rFonts w:ascii="Times New Roman" w:hAnsi="Times New Roman"/>
          <w:sz w:val="28"/>
          <w:szCs w:val="28"/>
          <w:lang w:val="ru-RU"/>
        </w:rPr>
        <w:t>выделять общие и основные потребности, находить источники 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65133">
        <w:rPr>
          <w:rFonts w:ascii="Times New Roman" w:hAnsi="Times New Roman"/>
          <w:sz w:val="28"/>
          <w:szCs w:val="28"/>
          <w:lang w:val="ru-RU"/>
        </w:rPr>
        <w:t>удовлетворения;</w:t>
      </w:r>
    </w:p>
    <w:p w14:paraId="21AEB8B2" w14:textId="77777777" w:rsidR="00565133" w:rsidRPr="00565133" w:rsidRDefault="00565133" w:rsidP="00565133">
      <w:pPr>
        <w:numPr>
          <w:ilvl w:val="0"/>
          <w:numId w:val="35"/>
        </w:numPr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65133">
        <w:rPr>
          <w:rFonts w:ascii="Times New Roman" w:hAnsi="Times New Roman"/>
          <w:sz w:val="28"/>
          <w:szCs w:val="28"/>
        </w:rPr>
        <w:t>пользоваться</w:t>
      </w:r>
      <w:proofErr w:type="spellEnd"/>
      <w:r w:rsidRPr="005651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5133">
        <w:rPr>
          <w:rFonts w:ascii="Times New Roman" w:hAnsi="Times New Roman"/>
          <w:sz w:val="28"/>
          <w:szCs w:val="28"/>
        </w:rPr>
        <w:t>деньгами</w:t>
      </w:r>
      <w:proofErr w:type="spellEnd"/>
      <w:r w:rsidRPr="00565133">
        <w:rPr>
          <w:rFonts w:ascii="Times New Roman" w:hAnsi="Times New Roman"/>
          <w:sz w:val="28"/>
          <w:szCs w:val="28"/>
        </w:rPr>
        <w:t>;</w:t>
      </w:r>
    </w:p>
    <w:p w14:paraId="46F03BBC" w14:textId="77777777" w:rsidR="00565133" w:rsidRPr="00565133" w:rsidRDefault="00565133" w:rsidP="00565133">
      <w:pPr>
        <w:numPr>
          <w:ilvl w:val="0"/>
          <w:numId w:val="35"/>
        </w:numPr>
        <w:spacing w:after="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65133">
        <w:rPr>
          <w:rFonts w:ascii="Times New Roman" w:hAnsi="Times New Roman"/>
          <w:sz w:val="28"/>
          <w:szCs w:val="28"/>
          <w:lang w:val="ru-RU"/>
        </w:rPr>
        <w:t>классифицировать профессии по изготовлению товаров и услуг;</w:t>
      </w:r>
    </w:p>
    <w:p w14:paraId="0930888C" w14:textId="77777777" w:rsidR="00565133" w:rsidRPr="00565133" w:rsidRDefault="00565133" w:rsidP="00565133">
      <w:pPr>
        <w:numPr>
          <w:ilvl w:val="0"/>
          <w:numId w:val="35"/>
        </w:numPr>
        <w:spacing w:after="0" w:line="259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65133">
        <w:rPr>
          <w:rFonts w:ascii="Times New Roman" w:hAnsi="Times New Roman"/>
          <w:sz w:val="28"/>
          <w:szCs w:val="28"/>
        </w:rPr>
        <w:t>определять</w:t>
      </w:r>
      <w:proofErr w:type="spellEnd"/>
      <w:r w:rsidRPr="005651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5133">
        <w:rPr>
          <w:rFonts w:ascii="Times New Roman" w:hAnsi="Times New Roman"/>
          <w:sz w:val="28"/>
          <w:szCs w:val="28"/>
        </w:rPr>
        <w:t>цену</w:t>
      </w:r>
      <w:proofErr w:type="spellEnd"/>
      <w:r w:rsidRPr="005651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5133">
        <w:rPr>
          <w:rFonts w:ascii="Times New Roman" w:hAnsi="Times New Roman"/>
          <w:sz w:val="28"/>
          <w:szCs w:val="28"/>
        </w:rPr>
        <w:t>товара</w:t>
      </w:r>
      <w:proofErr w:type="spellEnd"/>
      <w:r w:rsidRPr="00565133">
        <w:rPr>
          <w:rFonts w:ascii="Times New Roman" w:hAnsi="Times New Roman"/>
          <w:sz w:val="28"/>
          <w:szCs w:val="28"/>
        </w:rPr>
        <w:t>.</w:t>
      </w:r>
    </w:p>
    <w:p w14:paraId="7F4E85AF" w14:textId="31E79CFE" w:rsidR="00565133" w:rsidRPr="0070222A" w:rsidRDefault="00565133" w:rsidP="00586D28">
      <w:pPr>
        <w:rPr>
          <w:lang w:val="ru-RU"/>
        </w:rPr>
        <w:sectPr w:rsidR="00565133" w:rsidRPr="0070222A">
          <w:pgSz w:w="11900" w:h="16840"/>
          <w:pgMar w:top="328" w:right="730" w:bottom="1440" w:left="1086" w:header="720" w:footer="720" w:gutter="0"/>
          <w:cols w:space="720" w:equalWidth="0">
            <w:col w:w="10084"/>
          </w:cols>
          <w:docGrid w:linePitch="360"/>
        </w:sectPr>
      </w:pPr>
    </w:p>
    <w:p w14:paraId="026B8EFA" w14:textId="77777777" w:rsidR="001D3A33" w:rsidRPr="0070222A" w:rsidRDefault="001D3A33" w:rsidP="00586D28">
      <w:pPr>
        <w:autoSpaceDE w:val="0"/>
        <w:autoSpaceDN w:val="0"/>
        <w:spacing w:after="64" w:line="220" w:lineRule="exact"/>
        <w:rPr>
          <w:lang w:val="ru-RU"/>
        </w:rPr>
      </w:pPr>
    </w:p>
    <w:p w14:paraId="7358BECB" w14:textId="77777777" w:rsidR="001D3A33" w:rsidRDefault="001D3A33" w:rsidP="00586D28">
      <w:pPr>
        <w:autoSpaceDE w:val="0"/>
        <w:autoSpaceDN w:val="0"/>
        <w:spacing w:after="666" w:line="233" w:lineRule="auto"/>
      </w:pPr>
      <w:r>
        <w:rPr>
          <w:rFonts w:ascii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0A0" w:firstRow="1" w:lastRow="0" w:firstColumn="1" w:lastColumn="0" w:noHBand="0" w:noVBand="0"/>
      </w:tblPr>
      <w:tblGrid>
        <w:gridCol w:w="396"/>
        <w:gridCol w:w="3758"/>
        <w:gridCol w:w="528"/>
        <w:gridCol w:w="1106"/>
        <w:gridCol w:w="1140"/>
        <w:gridCol w:w="864"/>
        <w:gridCol w:w="5248"/>
        <w:gridCol w:w="1080"/>
        <w:gridCol w:w="1382"/>
      </w:tblGrid>
      <w:tr w:rsidR="001D3A33" w:rsidRPr="00D9768E" w14:paraId="73C9E39E" w14:textId="77777777" w:rsidTr="00DB59EF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9C77DF" w14:textId="77777777" w:rsidR="001D3A33" w:rsidRPr="00717A3E" w:rsidRDefault="001D3A33" w:rsidP="00DB59EF">
            <w:pPr>
              <w:autoSpaceDE w:val="0"/>
              <w:autoSpaceDN w:val="0"/>
              <w:spacing w:before="78" w:after="0" w:line="245" w:lineRule="auto"/>
              <w:jc w:val="center"/>
              <w:rPr>
                <w:sz w:val="24"/>
                <w:szCs w:val="24"/>
              </w:rPr>
            </w:pPr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717A3E">
              <w:rPr>
                <w:sz w:val="24"/>
                <w:szCs w:val="24"/>
              </w:rPr>
              <w:br/>
            </w:r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3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F75CF" w14:textId="77777777" w:rsidR="001D3A33" w:rsidRPr="00717A3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  <w:lang w:val="ru-RU"/>
              </w:rPr>
            </w:pPr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77133" w14:textId="535D4B0C" w:rsidR="001D3A33" w:rsidRPr="00717A3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proofErr w:type="spellStart"/>
            <w:proofErr w:type="gramStart"/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Количество</w:t>
            </w:r>
            <w:proofErr w:type="spellEnd"/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r w:rsidR="00961EFF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ч</w:t>
            </w:r>
            <w:proofErr w:type="spellStart"/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асов</w:t>
            </w:r>
            <w:proofErr w:type="spellEnd"/>
            <w:proofErr w:type="gram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CE73B0" w14:textId="77777777" w:rsidR="001D3A33" w:rsidRPr="00717A3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  <w:rPr>
                <w:sz w:val="24"/>
                <w:szCs w:val="24"/>
              </w:rPr>
            </w:pPr>
            <w:proofErr w:type="spellStart"/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Дата</w:t>
            </w:r>
            <w:proofErr w:type="spellEnd"/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r w:rsidRPr="00717A3E">
              <w:rPr>
                <w:sz w:val="24"/>
                <w:szCs w:val="24"/>
              </w:rPr>
              <w:br/>
            </w:r>
            <w:proofErr w:type="spellStart"/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5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90FB0" w14:textId="77777777" w:rsidR="001D3A33" w:rsidRPr="00717A3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  <w:rPr>
                <w:sz w:val="24"/>
                <w:szCs w:val="24"/>
              </w:rPr>
            </w:pPr>
            <w:proofErr w:type="spellStart"/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Виды</w:t>
            </w:r>
            <w:proofErr w:type="spellEnd"/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BAA61" w14:textId="77777777" w:rsidR="001D3A33" w:rsidRPr="00717A3E" w:rsidRDefault="001D3A33" w:rsidP="00DB59EF">
            <w:pPr>
              <w:autoSpaceDE w:val="0"/>
              <w:autoSpaceDN w:val="0"/>
              <w:spacing w:before="78" w:after="0" w:line="247" w:lineRule="auto"/>
              <w:ind w:left="72" w:right="288"/>
              <w:rPr>
                <w:sz w:val="24"/>
                <w:szCs w:val="24"/>
              </w:rPr>
            </w:pPr>
            <w:proofErr w:type="spellStart"/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Виды</w:t>
            </w:r>
            <w:proofErr w:type="spellEnd"/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, </w:t>
            </w:r>
            <w:r w:rsidRPr="00717A3E">
              <w:rPr>
                <w:sz w:val="24"/>
                <w:szCs w:val="24"/>
              </w:rPr>
              <w:br/>
            </w:r>
            <w:proofErr w:type="spellStart"/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формы</w:t>
            </w:r>
            <w:proofErr w:type="spellEnd"/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r w:rsidRPr="00717A3E">
              <w:rPr>
                <w:sz w:val="24"/>
                <w:szCs w:val="24"/>
              </w:rPr>
              <w:br/>
            </w:r>
            <w:proofErr w:type="spellStart"/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64241A" w14:textId="77777777" w:rsidR="001D3A33" w:rsidRPr="00717A3E" w:rsidRDefault="001D3A33" w:rsidP="00DB59EF">
            <w:pPr>
              <w:autoSpaceDE w:val="0"/>
              <w:autoSpaceDN w:val="0"/>
              <w:spacing w:before="78" w:after="0" w:line="250" w:lineRule="auto"/>
              <w:ind w:left="72"/>
              <w:rPr>
                <w:sz w:val="24"/>
                <w:szCs w:val="24"/>
              </w:rPr>
            </w:pPr>
            <w:proofErr w:type="spellStart"/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Электронные</w:t>
            </w:r>
            <w:proofErr w:type="spellEnd"/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r w:rsidRPr="00717A3E">
              <w:rPr>
                <w:sz w:val="24"/>
                <w:szCs w:val="24"/>
              </w:rPr>
              <w:br/>
            </w:r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(</w:t>
            </w:r>
            <w:proofErr w:type="spellStart"/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цифровые</w:t>
            </w:r>
            <w:proofErr w:type="spellEnd"/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) </w:t>
            </w:r>
            <w:r w:rsidRPr="00717A3E">
              <w:rPr>
                <w:sz w:val="24"/>
                <w:szCs w:val="24"/>
              </w:rPr>
              <w:br/>
            </w:r>
            <w:proofErr w:type="spellStart"/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образовательные</w:t>
            </w:r>
            <w:proofErr w:type="spellEnd"/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717A3E">
              <w:rPr>
                <w:rFonts w:ascii="Times New Roman" w:hAnsi="Times New Roman"/>
                <w:b/>
                <w:color w:val="000000"/>
                <w:w w:val="97"/>
                <w:sz w:val="24"/>
                <w:szCs w:val="24"/>
              </w:rPr>
              <w:t>ресурсы</w:t>
            </w:r>
            <w:proofErr w:type="spellEnd"/>
          </w:p>
        </w:tc>
      </w:tr>
      <w:tr w:rsidR="001D3A33" w:rsidRPr="00D9768E" w14:paraId="720B0A1D" w14:textId="77777777" w:rsidTr="00DB59EF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0D00" w14:textId="77777777" w:rsidR="001D3A33" w:rsidRPr="00D9768E" w:rsidRDefault="001D3A33" w:rsidP="00DB59E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5825B" w14:textId="77777777" w:rsidR="001D3A33" w:rsidRPr="00D9768E" w:rsidRDefault="001D3A33" w:rsidP="00DB59EF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56B03B" w14:textId="77777777" w:rsidR="001D3A33" w:rsidRPr="00717A3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 w:rsidRPr="00717A3E">
              <w:rPr>
                <w:rFonts w:ascii="Times New Roman" w:hAnsi="Times New Roman"/>
                <w:b/>
                <w:color w:val="000000"/>
                <w:w w:val="97"/>
              </w:rPr>
              <w:t>всего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B392BC" w14:textId="77777777" w:rsidR="001D3A33" w:rsidRPr="00717A3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 w:rsidRPr="00717A3E">
              <w:rPr>
                <w:rFonts w:ascii="Times New Roman" w:hAnsi="Times New Roman"/>
                <w:b/>
                <w:color w:val="000000"/>
                <w:w w:val="97"/>
              </w:rPr>
              <w:t>контрольные</w:t>
            </w:r>
            <w:proofErr w:type="spellEnd"/>
            <w:r w:rsidRPr="00717A3E">
              <w:rPr>
                <w:rFonts w:ascii="Times New Roman" w:hAnsi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17A3E">
              <w:rPr>
                <w:rFonts w:ascii="Times New Roman" w:hAnsi="Times New Roman"/>
                <w:b/>
                <w:color w:val="000000"/>
                <w:w w:val="97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12532" w14:textId="77777777" w:rsidR="001D3A33" w:rsidRPr="00717A3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 w:rsidRPr="00717A3E">
              <w:rPr>
                <w:rFonts w:ascii="Times New Roman" w:hAnsi="Times New Roman"/>
                <w:b/>
                <w:color w:val="000000"/>
                <w:w w:val="97"/>
              </w:rPr>
              <w:t>практические</w:t>
            </w:r>
            <w:proofErr w:type="spellEnd"/>
            <w:r w:rsidRPr="00717A3E">
              <w:rPr>
                <w:rFonts w:ascii="Times New Roman" w:hAnsi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717A3E">
              <w:rPr>
                <w:rFonts w:ascii="Times New Roman" w:hAnsi="Times New Roman"/>
                <w:b/>
                <w:color w:val="000000"/>
                <w:w w:val="97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9C0C" w14:textId="77777777" w:rsidR="001D3A33" w:rsidRPr="00D9768E" w:rsidRDefault="001D3A33" w:rsidP="00DB59E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4AA1" w14:textId="77777777" w:rsidR="001D3A33" w:rsidRPr="00D9768E" w:rsidRDefault="001D3A33" w:rsidP="00DB59E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AED44" w14:textId="77777777" w:rsidR="001D3A33" w:rsidRPr="00D9768E" w:rsidRDefault="001D3A33" w:rsidP="00DB59E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CF6F5" w14:textId="77777777" w:rsidR="001D3A33" w:rsidRPr="00D9768E" w:rsidRDefault="001D3A33" w:rsidP="00DB59EF"/>
        </w:tc>
      </w:tr>
      <w:tr w:rsidR="001D3A33" w:rsidRPr="00D9768E" w14:paraId="2A061CD2" w14:textId="77777777" w:rsidTr="00DB59EF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FF711" w14:textId="77777777" w:rsidR="001D3A33" w:rsidRPr="00D9768E" w:rsidRDefault="001D3A33" w:rsidP="00DB59EF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1.</w:t>
            </w: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Числа</w:t>
            </w:r>
            <w:proofErr w:type="spellEnd"/>
          </w:p>
        </w:tc>
      </w:tr>
      <w:tr w:rsidR="001D3A33" w:rsidRPr="00D9768E" w14:paraId="5AE6B7BE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C6F5E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994322" w14:textId="77777777" w:rsidR="001D3A33" w:rsidRPr="00D9768E" w:rsidRDefault="001D3A33" w:rsidP="00DB59EF">
            <w:pPr>
              <w:autoSpaceDE w:val="0"/>
              <w:autoSpaceDN w:val="0"/>
              <w:spacing w:before="64" w:after="0" w:line="233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Числа от 1 до 9: различение, чтение, запись.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B17553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EC24C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0D2F2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C97923" w14:textId="33FD1A61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90AC7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F770C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6B97D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7F1C7699" w14:textId="77777777" w:rsidTr="00DB59EF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3CADD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2A6E21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Единица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счёта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. </w:t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Десяток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FCCC4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F60CF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61A45D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743E9C" w14:textId="60D698FC" w:rsidR="001D3A33" w:rsidRPr="00D9768E" w:rsidRDefault="001D3A33" w:rsidP="00961EFF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92CC80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BC1E92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D993C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101F25CE" w14:textId="77777777" w:rsidTr="00DB59EF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FEC9B1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8C3364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Счёт предметов, запись результата цифрами.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C3D9F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4F9BE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1DC6F7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66BC82" w14:textId="23B7E7D2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5AABB5" w14:textId="77777777" w:rsidR="001D3A33" w:rsidRPr="00D9768E" w:rsidRDefault="001D3A33" w:rsidP="00DB59E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A087B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A44CB2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77943104" w14:textId="77777777" w:rsidTr="00DB59EF">
        <w:trPr>
          <w:trHeight w:hRule="exact" w:val="9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9FAD9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91459" w14:textId="77777777" w:rsidR="001D3A33" w:rsidRPr="00D9768E" w:rsidRDefault="001D3A33" w:rsidP="00DB59EF">
            <w:pPr>
              <w:autoSpaceDE w:val="0"/>
              <w:autoSpaceDN w:val="0"/>
              <w:spacing w:before="66" w:after="0" w:line="245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Порядковый номер объекта при заданном порядке счёта.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2E790C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E66541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C72250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C3DA3" w14:textId="5767D06A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5899B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Работа в парах/ группах. Формулирование ответов на вопросы: «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Сколько?</w:t>
            </w:r>
            <w:proofErr w:type="gramStart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»,«</w:t>
            </w:r>
            <w:proofErr w:type="gram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Который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 по счёту?», «На сколько больше?», «На сколько меньше?», «Что получится, если увеличить/уменьшить количество на 1, на 2?» — по образцу и самостоятельно;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CCEA9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0EA95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7D4E8DD7" w14:textId="77777777" w:rsidTr="00DB59EF">
        <w:trPr>
          <w:trHeight w:hRule="exact" w:val="99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94CF5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A1910" w14:textId="77777777" w:rsidR="001D3A33" w:rsidRPr="00D9768E" w:rsidRDefault="001D3A33" w:rsidP="00DB59EF">
            <w:pPr>
              <w:autoSpaceDE w:val="0"/>
              <w:autoSpaceDN w:val="0"/>
              <w:spacing w:before="64" w:after="0" w:line="245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Сравнение чисел, сравнение групп предметов по количеству: больше, меньше, столько же.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204E48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80754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EE2649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3FB9A1" w14:textId="44B34E4C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C119C0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Работа в парах/ группах. Формулирование ответов на вопросы: «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Сколько?</w:t>
            </w:r>
            <w:proofErr w:type="gramStart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»,«</w:t>
            </w:r>
            <w:proofErr w:type="gram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Который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 по счёту?», «На сколько больше?», «На сколько меньше?», «Что получится, если увеличить/уменьшить количество на 1, на 2?» — по образцу и самостоятельно;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5A06F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E89951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5A9B3729" w14:textId="77777777" w:rsidTr="00DB59EF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A47401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330CA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Число и цифра 0 при измерении, вычислении.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739AD6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7DB55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632AF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31F25" w14:textId="2DCF80A5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E916D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DEB45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A7ACC1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5183FFBE" w14:textId="77777777" w:rsidTr="00DB59EF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011F0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DCE933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Числа в пределах 20: чтение, запись, сравнение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EB082B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52DC3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9915E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3B5D3D" w14:textId="0C86F4EA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74AFC6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Работа с таблицей чисел: наблюдение, установление закономерностей в расположении чисел;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8804C4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B91C4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2C8DDCAF" w14:textId="77777777" w:rsidTr="00DB59EF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F6F97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CEAC0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Однозначные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двузначные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числа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569B2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8ABAA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754D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6C821E" w14:textId="306E669D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C861BB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Работа с таблицей чисел: наблюдение, установление закономерностей в расположении чисел;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5A42E9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C5C7C6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60D5329D" w14:textId="77777777" w:rsidTr="00DB59EF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57F2AD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05AD2B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Увеличение (уменьшение) числа на несколько единиц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107B0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0C634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607582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88D40B" w14:textId="166351F4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3B7F57" w14:textId="0016BD6D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Работа в парах/ группах. Формулирование ответов на вопросы: «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Сколько?</w:t>
            </w:r>
            <w:proofErr w:type="gramStart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»,«</w:t>
            </w:r>
            <w:proofErr w:type="gram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Который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 по счёту?», «На сколько больше?», «На сколько меньше?», «Что получится, если увеличить/уменьшить количество на 1, на 2?»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91022D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D3C75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24DA4051" w14:textId="77777777" w:rsidTr="00DB59EF">
        <w:trPr>
          <w:trHeight w:hRule="exact" w:val="34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039044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27BBD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27</w:t>
            </w:r>
          </w:p>
        </w:tc>
        <w:tc>
          <w:tcPr>
            <w:tcW w:w="10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11BF07" w14:textId="77777777" w:rsidR="001D3A33" w:rsidRPr="00D9768E" w:rsidRDefault="001D3A33" w:rsidP="00DB59EF"/>
        </w:tc>
      </w:tr>
      <w:tr w:rsidR="001D3A33" w:rsidRPr="00D9768E" w14:paraId="783B780C" w14:textId="77777777" w:rsidTr="00DB59E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E235EC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2.</w:t>
            </w: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Величины</w:t>
            </w:r>
            <w:proofErr w:type="spellEnd"/>
          </w:p>
        </w:tc>
      </w:tr>
      <w:tr w:rsidR="001D3A33" w:rsidRPr="00D9768E" w14:paraId="2A9F26C6" w14:textId="77777777" w:rsidTr="00DB59EF">
        <w:trPr>
          <w:trHeight w:hRule="exact" w:val="5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7951FB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4ADA21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Длина и её измерение с помощью заданной мерки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F1CEC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56A2B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66C4B2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79751" w14:textId="7B4BCAF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4C72E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Знакомство с приборами для измерения величин;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A17DC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23F31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</w:tbl>
    <w:p w14:paraId="369F49F4" w14:textId="77777777" w:rsidR="001D3A33" w:rsidRDefault="001D3A33" w:rsidP="00586D28">
      <w:pPr>
        <w:autoSpaceDE w:val="0"/>
        <w:autoSpaceDN w:val="0"/>
        <w:spacing w:after="0" w:line="14" w:lineRule="exact"/>
      </w:pPr>
    </w:p>
    <w:p w14:paraId="17E4EF2F" w14:textId="77777777" w:rsidR="001D3A33" w:rsidRDefault="001D3A33" w:rsidP="00586D28">
      <w:pPr>
        <w:sectPr w:rsidR="001D3A33">
          <w:pgSz w:w="16840" w:h="11900"/>
          <w:pgMar w:top="282" w:right="640" w:bottom="478" w:left="666" w:header="720" w:footer="720" w:gutter="0"/>
          <w:cols w:space="720" w:equalWidth="0">
            <w:col w:w="15534"/>
          </w:cols>
          <w:docGrid w:linePitch="360"/>
        </w:sectPr>
      </w:pPr>
    </w:p>
    <w:p w14:paraId="44B893DF" w14:textId="77777777" w:rsidR="001D3A33" w:rsidRDefault="001D3A33" w:rsidP="00586D2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0A0" w:firstRow="1" w:lastRow="0" w:firstColumn="1" w:lastColumn="0" w:noHBand="0" w:noVBand="0"/>
      </w:tblPr>
      <w:tblGrid>
        <w:gridCol w:w="396"/>
        <w:gridCol w:w="3758"/>
        <w:gridCol w:w="528"/>
        <w:gridCol w:w="1106"/>
        <w:gridCol w:w="1140"/>
        <w:gridCol w:w="864"/>
        <w:gridCol w:w="5248"/>
        <w:gridCol w:w="1080"/>
        <w:gridCol w:w="1382"/>
      </w:tblGrid>
      <w:tr w:rsidR="001D3A33" w:rsidRPr="00D9768E" w14:paraId="3B107361" w14:textId="77777777" w:rsidTr="00DB59EF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DBBE2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DC031" w14:textId="77777777" w:rsidR="001D3A33" w:rsidRPr="00D9768E" w:rsidRDefault="001D3A33" w:rsidP="00DB59EF">
            <w:pPr>
              <w:autoSpaceDE w:val="0"/>
              <w:autoSpaceDN w:val="0"/>
              <w:spacing w:before="66" w:after="0" w:line="247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Сравнение без измерения: выше — ниже, шире —уже, длиннее — короче, старше — моложе,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тяжелее — легче.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F2F1A3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CF23F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65AA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013E1" w14:textId="25B650F4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67717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Понимание назначения и необходимости использования величин в жизни;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7883B9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23176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34D9939E" w14:textId="77777777" w:rsidTr="00DB59EF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71F4B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8258F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right="720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Единицы длины: сантиметр, дециметр; установление соотношения между ними.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F5CA52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F9C42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FA5C1B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AC4045" w14:textId="5E4C77C8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2A3CFB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Понимание назначения и необходимости использования величин в жизни;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723F94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DD4CD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54D3ECBA" w14:textId="77777777" w:rsidTr="00DB59EF">
        <w:trPr>
          <w:trHeight w:hRule="exact" w:val="34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0D165" w14:textId="77777777" w:rsidR="001D3A33" w:rsidRPr="00D9768E" w:rsidRDefault="001D3A33" w:rsidP="00DB59EF">
            <w:pPr>
              <w:autoSpaceDE w:val="0"/>
              <w:autoSpaceDN w:val="0"/>
              <w:spacing w:before="74" w:after="0" w:line="23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6DBDA0" w14:textId="77777777" w:rsidR="001D3A33" w:rsidRPr="00D9768E" w:rsidRDefault="001D3A33" w:rsidP="00DB59EF">
            <w:pPr>
              <w:autoSpaceDE w:val="0"/>
              <w:autoSpaceDN w:val="0"/>
              <w:spacing w:before="74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0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1063DE" w14:textId="77777777" w:rsidR="001D3A33" w:rsidRPr="00D9768E" w:rsidRDefault="001D3A33" w:rsidP="00DB59EF"/>
        </w:tc>
      </w:tr>
      <w:tr w:rsidR="001D3A33" w:rsidRPr="00D9768E" w14:paraId="27D8B080" w14:textId="77777777" w:rsidTr="00DB59E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2D746F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3.</w:t>
            </w: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Арифметические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действия</w:t>
            </w:r>
            <w:proofErr w:type="spellEnd"/>
          </w:p>
        </w:tc>
      </w:tr>
      <w:tr w:rsidR="001D3A33" w:rsidRPr="00D9768E" w14:paraId="552EA567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7E0BD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57C04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Сложение и вычитание чисел в пределах 20.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2378A0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75D6D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80D7F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A6E06" w14:textId="369C1703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7B8817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09EC4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7798D3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2F2CB268" w14:textId="77777777" w:rsidTr="00DB59EF">
        <w:trPr>
          <w:trHeight w:hRule="exact" w:val="11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C3695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6EDFD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Названия компонентов действий, результатов действий сложения, вычитания. Знаки сложения и вычитания, названия компонентов действия.</w:t>
            </w:r>
          </w:p>
          <w:p w14:paraId="71B4C020" w14:textId="77777777" w:rsidR="001D3A33" w:rsidRPr="00D9768E" w:rsidRDefault="001D3A33" w:rsidP="00DB59EF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Таблица сложения. Переместительное свойство сложения.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3B74D3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D9D65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BDDE4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CC687E" w14:textId="03A452B4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D17C7F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1DBFE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818088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26606074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C500D1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D453F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Вычитание как действие, обратное сложению.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1623E7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C4098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F6C6FC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3C7B20" w14:textId="52057D02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4C62B3" w14:textId="77777777" w:rsidR="001D3A33" w:rsidRPr="00D9768E" w:rsidRDefault="001D3A33" w:rsidP="00DB59E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35254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2A5089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7F94D888" w14:textId="77777777" w:rsidTr="00DB59EF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60FCF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D5336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Неизвестное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слагаемое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219536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62B8E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1D900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72A777" w14:textId="3799A9B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8F5220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Моделирование. Иллюстрация с помощью предметной модели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переместительного свойства сложения, способа нахождения неизвестного слагаемого. Под руководством педагога выполнение счёта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использованием заданной единицы счёта;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4E83EA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27B699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4CD4E6AC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3C827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245A1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Сложение одинаковых слагаемых. Счёт по 2, </w:t>
            </w:r>
            <w:proofErr w:type="gram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по  3</w:t>
            </w:r>
            <w:proofErr w:type="gram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, по 5.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15F394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2E3030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FB567D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31C3F7" w14:textId="1D10B23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7AA4D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D486E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0727C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227FB213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A23658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B89FC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Прибавление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вычитание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нуля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97557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780EC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7989F1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DC2D6" w14:textId="2491AE91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184EE1" w14:textId="77777777" w:rsidR="001D3A33" w:rsidRPr="00D9768E" w:rsidRDefault="001D3A33" w:rsidP="00DB59EF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6DDFD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CEFAFD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CA1361" w14:paraId="646C2517" w14:textId="77777777" w:rsidTr="00DB59EF">
        <w:trPr>
          <w:trHeight w:hRule="exact" w:val="132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F478A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83B4B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Сложение и вычитание чисел без перехода и с переходом через десяток.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9794FE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3BD21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F72234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81609" w14:textId="03E2A834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A220EC" w14:textId="77777777" w:rsidR="001D3A33" w:rsidRPr="00D9768E" w:rsidRDefault="001D3A33" w:rsidP="00DB59EF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D5ECC8" w14:textId="77777777" w:rsidR="001D3A33" w:rsidRPr="00D9768E" w:rsidRDefault="001D3A33" w:rsidP="00DB59E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E96FA0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1D3A33" w:rsidRPr="00D9768E" w14:paraId="1C40E15D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D7C6A3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EC288B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Вычисление суммы, разности трёх чисел.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DC215B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F8771F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EE303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7C294" w14:textId="295B76DC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D09576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2A6B5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C25B99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32C3B262" w14:textId="77777777" w:rsidTr="00DB59EF">
        <w:trPr>
          <w:trHeight w:hRule="exact" w:val="32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26C07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C707B5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48</w:t>
            </w:r>
          </w:p>
        </w:tc>
        <w:tc>
          <w:tcPr>
            <w:tcW w:w="10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F8951" w14:textId="77777777" w:rsidR="001D3A33" w:rsidRPr="00D9768E" w:rsidRDefault="001D3A33" w:rsidP="00DB59EF"/>
        </w:tc>
      </w:tr>
    </w:tbl>
    <w:p w14:paraId="189F17CB" w14:textId="77777777" w:rsidR="001D3A33" w:rsidRDefault="001D3A33" w:rsidP="00586D28">
      <w:pPr>
        <w:autoSpaceDE w:val="0"/>
        <w:autoSpaceDN w:val="0"/>
        <w:spacing w:after="0" w:line="14" w:lineRule="exact"/>
      </w:pPr>
    </w:p>
    <w:p w14:paraId="2A609772" w14:textId="77777777" w:rsidR="001D3A33" w:rsidRDefault="001D3A33" w:rsidP="00586D28">
      <w:pPr>
        <w:sectPr w:rsidR="001D3A33">
          <w:pgSz w:w="16840" w:h="11900"/>
          <w:pgMar w:top="284" w:right="640" w:bottom="304" w:left="666" w:header="720" w:footer="720" w:gutter="0"/>
          <w:cols w:space="720" w:equalWidth="0">
            <w:col w:w="15534"/>
          </w:cols>
          <w:docGrid w:linePitch="360"/>
        </w:sectPr>
      </w:pPr>
    </w:p>
    <w:p w14:paraId="569EBBF1" w14:textId="77777777" w:rsidR="001D3A33" w:rsidRDefault="001D3A33" w:rsidP="00586D2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0A0" w:firstRow="1" w:lastRow="0" w:firstColumn="1" w:lastColumn="0" w:noHBand="0" w:noVBand="0"/>
      </w:tblPr>
      <w:tblGrid>
        <w:gridCol w:w="396"/>
        <w:gridCol w:w="3758"/>
        <w:gridCol w:w="528"/>
        <w:gridCol w:w="1106"/>
        <w:gridCol w:w="1140"/>
        <w:gridCol w:w="864"/>
        <w:gridCol w:w="5248"/>
        <w:gridCol w:w="1080"/>
        <w:gridCol w:w="1382"/>
      </w:tblGrid>
      <w:tr w:rsidR="001D3A33" w:rsidRPr="00D9768E" w14:paraId="78C955CA" w14:textId="77777777" w:rsidTr="00DB59E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CE9FD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4.</w:t>
            </w: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Текстовые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задачи</w:t>
            </w:r>
            <w:proofErr w:type="spellEnd"/>
          </w:p>
        </w:tc>
      </w:tr>
      <w:tr w:rsidR="001D3A33" w:rsidRPr="00D9768E" w14:paraId="38A723FE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ED2024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F6E55C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Текстовая задача: структурные элементы, составление текстовой задачи </w:t>
            </w:r>
            <w:proofErr w:type="gram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по  образцу</w:t>
            </w:r>
            <w:proofErr w:type="gram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C9E3EC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39A4FC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7B1FA2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93349" w14:textId="22B571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B16285" w14:textId="77777777" w:rsidR="001D3A33" w:rsidRPr="00D9768E" w:rsidRDefault="001D3A33" w:rsidP="00DB59EF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1D5604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9BF27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61AAE83F" w14:textId="77777777" w:rsidTr="00DB59EF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1CA59B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0A1F73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65473B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A9514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E5D04C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4B7A4" w14:textId="25CEAE0F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B60C16" w14:textId="77777777" w:rsidR="001D3A33" w:rsidRPr="00D9768E" w:rsidRDefault="001D3A33" w:rsidP="00DB59E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описание словами и с помощью предметной модели сюжетной ситуации и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математическогоотношения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. Иллюстрация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практической ситуации с использованием счётного материала. Решение текстовой задачи с помощью раздаточного материала. Объяснение выбора арифметического действия для решения, иллюстрация хода решения, выполнения действия на модели;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A650E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03CBB6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69C21602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9C9EA3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EC6AE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Выбор и запись арифметического действия для получения ответа на вопрос.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98D79B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941958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D1C1D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C4187" w14:textId="083C620A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7AAC57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324658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C1756A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CA1361" w14:paraId="451A26EF" w14:textId="77777777" w:rsidTr="00DB59EF">
        <w:trPr>
          <w:trHeight w:hRule="exact" w:val="28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D334E6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14428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C07BE3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D86A3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02E68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5244D9" w14:textId="0F89C565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80C13" w14:textId="77777777" w:rsidR="001D3A33" w:rsidRPr="00D9768E" w:rsidRDefault="001D3A33" w:rsidP="00DB59E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задачи); Обобщение представлений о текстовых задачах, решаемых с помощью действий сложения и вычитания («на сколько больше/меньше», «сколько всего», «сколь-ко осталось»). Различение текста и текстовой задачи, представленного в текстовой задаче;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текста задачи и её модели;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описание словами и с помощью предметной модели сюжетной ситуации и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математическогоотношения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. Иллюстрация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практической ситуации с использованием счётного материала. Решение текстовой задачи с помощью раздаточного материала. Объяснение выбора арифметического действия для решения, иллюстрация хода решения, выполнения действия на модели;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642D89" w14:textId="77777777" w:rsidR="001D3A33" w:rsidRPr="00D9768E" w:rsidRDefault="001D3A33" w:rsidP="00DB59E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33CBB2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uchi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</w:t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1D3A33" w:rsidRPr="00D9768E" w14:paraId="2997DD8B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546C4E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CB98C5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Обнаружение недостающего элемента задачи, дополнение текста задачи числовыми данными (</w:t>
            </w:r>
            <w:proofErr w:type="gram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по  иллюстрации</w:t>
            </w:r>
            <w:proofErr w:type="gram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, смыслу задачи, её решению).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B08C64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06B578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6C679A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F62D4" w14:textId="33666A2A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F175C" w14:textId="77777777" w:rsidR="001D3A33" w:rsidRPr="00961EFF" w:rsidRDefault="001D3A33" w:rsidP="00DB59E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Обобщение представлений о текстовых задачах, решаемых с помощью действий сложения и вычитания («на сколько больше/меньше», «сколько всего», «сколь-ко осталось»). </w:t>
            </w:r>
            <w:r w:rsidRPr="00961EFF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Различение текста и текстовой задачи, представленного в текстовой задаче;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0150C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411B3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6202E645" w14:textId="77777777" w:rsidTr="00DB59EF">
        <w:trPr>
          <w:trHeight w:hRule="exact" w:val="34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1ADBFD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763F1F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26</w:t>
            </w:r>
          </w:p>
        </w:tc>
        <w:tc>
          <w:tcPr>
            <w:tcW w:w="10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0434F" w14:textId="77777777" w:rsidR="001D3A33" w:rsidRPr="00D9768E" w:rsidRDefault="001D3A33" w:rsidP="00DB59EF"/>
        </w:tc>
      </w:tr>
      <w:tr w:rsidR="001D3A33" w:rsidRPr="00CA1361" w14:paraId="169CB2C6" w14:textId="77777777" w:rsidTr="00DB59E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48C43A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Раздел 5.</w:t>
            </w: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Пространственные отношения </w:t>
            </w:r>
            <w:proofErr w:type="gram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и  геометрические</w:t>
            </w:r>
            <w:proofErr w:type="gram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фигуры</w:t>
            </w:r>
          </w:p>
        </w:tc>
      </w:tr>
      <w:tr w:rsidR="001D3A33" w:rsidRPr="00D9768E" w14:paraId="0DD5AFC0" w14:textId="77777777" w:rsidTr="00DB59EF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83174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07488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Расположение предметов </w:t>
            </w:r>
            <w:proofErr w:type="gram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и  объектов</w:t>
            </w:r>
            <w:proofErr w:type="gram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на плоскости, в  пространстве: слева/справа, сверху/снизу, между; установление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пространственных отношений.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233D4D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F3A02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377F2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D43D9" w14:textId="7B03A91E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90B9DF" w14:textId="77777777" w:rsidR="001D3A33" w:rsidRPr="00961EFF" w:rsidRDefault="001D3A33" w:rsidP="00DB59EF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Ориентировка в пространстве и на плоскости (классной доски, листа бумаги, страницы учебника и т. д.). </w:t>
            </w:r>
            <w:r w:rsidRPr="00961EFF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Установление направления, прокладывание маршрута;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3768EB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C0CF18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6546E51F" w14:textId="77777777" w:rsidTr="00DB59EF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41F08" w14:textId="77777777" w:rsidR="001D3A33" w:rsidRPr="00D9768E" w:rsidRDefault="001D3A33" w:rsidP="00DB59EF">
            <w:pPr>
              <w:autoSpaceDE w:val="0"/>
              <w:autoSpaceDN w:val="0"/>
              <w:spacing w:before="76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E75E48" w14:textId="77777777" w:rsidR="001D3A33" w:rsidRPr="00D9768E" w:rsidRDefault="001D3A33" w:rsidP="00DB59EF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Распознавание объекта и его отражения.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8CAF8" w14:textId="77777777" w:rsidR="001D3A33" w:rsidRPr="00D9768E" w:rsidRDefault="001D3A33" w:rsidP="00DB59EF">
            <w:pPr>
              <w:autoSpaceDE w:val="0"/>
              <w:autoSpaceDN w:val="0"/>
              <w:spacing w:before="76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F6BA1" w14:textId="77777777" w:rsidR="001D3A33" w:rsidRPr="00D9768E" w:rsidRDefault="001D3A33" w:rsidP="00DB59EF">
            <w:pPr>
              <w:autoSpaceDE w:val="0"/>
              <w:autoSpaceDN w:val="0"/>
              <w:spacing w:before="76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40C9BE" w14:textId="77777777" w:rsidR="001D3A33" w:rsidRPr="00D9768E" w:rsidRDefault="001D3A33" w:rsidP="00DB59EF">
            <w:pPr>
              <w:autoSpaceDE w:val="0"/>
              <w:autoSpaceDN w:val="0"/>
              <w:spacing w:before="76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85816" w14:textId="567BD843" w:rsidR="001D3A33" w:rsidRPr="00D9768E" w:rsidRDefault="001D3A33" w:rsidP="00DB59EF">
            <w:pPr>
              <w:autoSpaceDE w:val="0"/>
              <w:autoSpaceDN w:val="0"/>
              <w:spacing w:before="76" w:after="0" w:line="230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A82A91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Распознавание и называние известных геометрических фигур, обнаружение в окружающем мире их моделей;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5F024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A6B64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0D7D14BB" w14:textId="77777777" w:rsidTr="00DB59EF">
        <w:trPr>
          <w:trHeight w:hRule="exact" w:val="5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D0B199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A2488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Геометрические фигуры: распознавание круга, треугольника, прямоугольника, отрезка.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984941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EFFE8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EC3115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23EF9B" w14:textId="68245FA0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C0C9D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Распознавание и называние известных геометрических фигур, обнаружение в окружающем мире их моделей;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6CADD0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4E90B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</w:tbl>
    <w:p w14:paraId="1290F339" w14:textId="77777777" w:rsidR="001D3A33" w:rsidRDefault="001D3A33" w:rsidP="00586D28">
      <w:pPr>
        <w:autoSpaceDE w:val="0"/>
        <w:autoSpaceDN w:val="0"/>
        <w:spacing w:after="0" w:line="14" w:lineRule="exact"/>
      </w:pPr>
    </w:p>
    <w:p w14:paraId="5DCF8867" w14:textId="77777777" w:rsidR="001D3A33" w:rsidRDefault="001D3A33" w:rsidP="00586D28">
      <w:pPr>
        <w:sectPr w:rsidR="001D3A33">
          <w:pgSz w:w="16840" w:h="11900"/>
          <w:pgMar w:top="284" w:right="640" w:bottom="670" w:left="666" w:header="720" w:footer="720" w:gutter="0"/>
          <w:cols w:space="720" w:equalWidth="0">
            <w:col w:w="15534"/>
          </w:cols>
          <w:docGrid w:linePitch="360"/>
        </w:sectPr>
      </w:pPr>
    </w:p>
    <w:p w14:paraId="7DB0C82E" w14:textId="77777777" w:rsidR="001D3A33" w:rsidRDefault="001D3A33" w:rsidP="00586D2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0A0" w:firstRow="1" w:lastRow="0" w:firstColumn="1" w:lastColumn="0" w:noHBand="0" w:noVBand="0"/>
      </w:tblPr>
      <w:tblGrid>
        <w:gridCol w:w="396"/>
        <w:gridCol w:w="3758"/>
        <w:gridCol w:w="528"/>
        <w:gridCol w:w="1106"/>
        <w:gridCol w:w="1140"/>
        <w:gridCol w:w="864"/>
        <w:gridCol w:w="5248"/>
        <w:gridCol w:w="1080"/>
        <w:gridCol w:w="1382"/>
      </w:tblGrid>
      <w:tr w:rsidR="001D3A33" w:rsidRPr="00D9768E" w14:paraId="04D07835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FC9B14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D6063C" w14:textId="77777777" w:rsidR="001D3A33" w:rsidRPr="00D9768E" w:rsidRDefault="001D3A33" w:rsidP="00DB59EF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Построение отрезка, квадрата, треугольника с помощью линейки; измерение длины отрезка в сантиметрах.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BA1FEF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8197F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A6F8C6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2A364" w14:textId="56755C6F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2F68B" w14:textId="77777777" w:rsidR="001D3A33" w:rsidRPr="00D9768E" w:rsidRDefault="001D3A33" w:rsidP="00DB59EF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Практическая деятельность: графические и измерительные действия в работе с карандашом и линейкой: копирование, рисование фигур по инструкции;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98E35A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6B7A7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7E8AFBA6" w14:textId="77777777" w:rsidTr="00DB59EF">
        <w:trPr>
          <w:trHeight w:hRule="exact"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04A5E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51CC12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Длина стороны прямоугольника, квадрата, треугольника.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0E92CD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28828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E3D86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B8829E" w14:textId="6F67E9F5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77CDC0" w14:textId="77777777" w:rsidR="001D3A33" w:rsidRPr="00D9768E" w:rsidRDefault="001D3A33" w:rsidP="00DB59E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D1D3C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F76283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049D8439" w14:textId="77777777" w:rsidTr="00DB59EF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51B1F" w14:textId="77777777" w:rsidR="001D3A33" w:rsidRPr="00D9768E" w:rsidRDefault="001D3A33" w:rsidP="00DB59EF">
            <w:pPr>
              <w:autoSpaceDE w:val="0"/>
              <w:autoSpaceDN w:val="0"/>
              <w:spacing w:before="74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5.6.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4E4C00" w14:textId="77777777" w:rsidR="001D3A33" w:rsidRPr="00D9768E" w:rsidRDefault="001D3A33" w:rsidP="00DB59EF">
            <w:pPr>
              <w:autoSpaceDE w:val="0"/>
              <w:autoSpaceDN w:val="0"/>
              <w:spacing w:before="74" w:after="0" w:line="245" w:lineRule="auto"/>
              <w:ind w:left="72" w:right="720"/>
            </w:pP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Изображение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прямоугольника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квадрата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треугольника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690BD" w14:textId="77777777" w:rsidR="001D3A33" w:rsidRPr="00D9768E" w:rsidRDefault="001D3A33" w:rsidP="00DB59EF">
            <w:pPr>
              <w:autoSpaceDE w:val="0"/>
              <w:autoSpaceDN w:val="0"/>
              <w:spacing w:before="74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B7C5A" w14:textId="77777777" w:rsidR="001D3A33" w:rsidRPr="00D9768E" w:rsidRDefault="001D3A33" w:rsidP="00DB59EF">
            <w:pPr>
              <w:autoSpaceDE w:val="0"/>
              <w:autoSpaceDN w:val="0"/>
              <w:spacing w:before="74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E4C6E" w14:textId="77777777" w:rsidR="001D3A33" w:rsidRPr="00D9768E" w:rsidRDefault="001D3A33" w:rsidP="00DB59EF">
            <w:pPr>
              <w:autoSpaceDE w:val="0"/>
              <w:autoSpaceDN w:val="0"/>
              <w:spacing w:before="74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56F997" w14:textId="008761D4" w:rsidR="001D3A33" w:rsidRPr="00D9768E" w:rsidRDefault="001D3A33" w:rsidP="00DB59EF">
            <w:pPr>
              <w:autoSpaceDE w:val="0"/>
              <w:autoSpaceDN w:val="0"/>
              <w:spacing w:before="74" w:after="0" w:line="230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B209B2" w14:textId="77777777" w:rsidR="001D3A33" w:rsidRPr="00D9768E" w:rsidRDefault="001D3A33" w:rsidP="00DB59EF">
            <w:pPr>
              <w:autoSpaceDE w:val="0"/>
              <w:autoSpaceDN w:val="0"/>
              <w:spacing w:before="74" w:after="0" w:line="25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Практическая деятельность: графические и измерительные действия в работе с карандашом и линейкой: копирование, рисование фигур по инструкции;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AC49C" w14:textId="77777777" w:rsidR="001D3A33" w:rsidRPr="00D9768E" w:rsidRDefault="001D3A33" w:rsidP="00DB59EF">
            <w:pPr>
              <w:autoSpaceDE w:val="0"/>
              <w:autoSpaceDN w:val="0"/>
              <w:spacing w:before="74" w:after="0" w:line="245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5716E" w14:textId="77777777" w:rsidR="001D3A33" w:rsidRPr="00D9768E" w:rsidRDefault="001D3A33" w:rsidP="00DB59EF">
            <w:pPr>
              <w:autoSpaceDE w:val="0"/>
              <w:autoSpaceDN w:val="0"/>
              <w:spacing w:before="74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3F35F9E9" w14:textId="77777777" w:rsidTr="00DB59EF">
        <w:trPr>
          <w:trHeight w:hRule="exact" w:val="34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62A8B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FAD3EF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22</w:t>
            </w:r>
          </w:p>
        </w:tc>
        <w:tc>
          <w:tcPr>
            <w:tcW w:w="10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A175EE" w14:textId="77777777" w:rsidR="001D3A33" w:rsidRPr="00D9768E" w:rsidRDefault="001D3A33" w:rsidP="00DB59EF"/>
        </w:tc>
      </w:tr>
      <w:tr w:rsidR="001D3A33" w:rsidRPr="00D9768E" w14:paraId="54CCAFF3" w14:textId="77777777" w:rsidTr="00DB59E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1404E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6.</w:t>
            </w: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Математическая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</w:rPr>
              <w:t>информация</w:t>
            </w:r>
            <w:proofErr w:type="spellEnd"/>
          </w:p>
        </w:tc>
      </w:tr>
      <w:tr w:rsidR="001D3A33" w:rsidRPr="00D9768E" w14:paraId="386E4609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86DF48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30BD7A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Сбор данных об объекте </w:t>
            </w:r>
            <w:proofErr w:type="gram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по  образцу</w:t>
            </w:r>
            <w:proofErr w:type="gram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.</w:t>
            </w:r>
          </w:p>
          <w:p w14:paraId="38E1AF83" w14:textId="77777777" w:rsidR="001D3A33" w:rsidRPr="00D9768E" w:rsidRDefault="001D3A33" w:rsidP="00DB59EF">
            <w:pPr>
              <w:autoSpaceDE w:val="0"/>
              <w:autoSpaceDN w:val="0"/>
              <w:spacing w:before="18" w:after="0" w:line="25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Характеристики объекта, группы объектов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(количество, форма, размер); выбор предметов по образцу (</w:t>
            </w:r>
            <w:proofErr w:type="gram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по  заданным</w:t>
            </w:r>
            <w:proofErr w:type="gram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признакам).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17054A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32B36A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19A094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23B03" w14:textId="64C0C560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0EB5A2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Работа в парах/группах: поиск общих свойств групп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 чеки, меню и т.д.);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AF5FE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C1214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37B0DF90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186A8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7E57F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Группировка объектов </w:t>
            </w:r>
            <w:proofErr w:type="gram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по  заданному</w:t>
            </w:r>
            <w:proofErr w:type="gram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признаку.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CC2CC1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DDA614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92F6D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DD1A20" w14:textId="5260D90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4019EF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Работа с наглядностью — рисунками, содержащими математическую информацию. Формулирование вопросов и ответов по рисунку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(иллюстрации, модели). Упорядочение математических объектов с опорой на рисунок, сюжетную ситуацию и пр.;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2FDDA2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67AC6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58A5FAEB" w14:textId="77777777" w:rsidTr="00DB59EF">
        <w:trPr>
          <w:trHeight w:hRule="exact" w:val="5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D64CB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906C2E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Закономерность в ряду заданных объектов: её обнаружение, продолжение ряда.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92EF88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C37E8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990BA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C5575" w14:textId="6872CF16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D75A7E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Наблюдение за числами в окружающем мире, описание словами наблюдаемых фактов, закономерностей;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B790AD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363542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7394F427" w14:textId="77777777" w:rsidTr="00DB59EF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97F052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B69A8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Верные (истинные) </w:t>
            </w:r>
            <w:proofErr w:type="gram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и  неверные</w:t>
            </w:r>
            <w:proofErr w:type="gram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(ложные) предложения, составленные относительно заданного набора математических объектов.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13336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68F02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92B3F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24AEC" w14:textId="177F6E43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A0F348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логической конструкцией «Если </w:t>
            </w:r>
            <w:proofErr w:type="gramStart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… ,</w:t>
            </w:r>
            <w:proofErr w:type="gram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 то …».Верно или неверно: формулирование и проверка предложения;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21029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2E12A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2B06F2AE" w14:textId="77777777" w:rsidTr="00DB59E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676B96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973739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Чтение таблицы (содержащей не более четырёх данных); извлечение данного </w:t>
            </w:r>
            <w:proofErr w:type="gramStart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из  строки</w:t>
            </w:r>
            <w:proofErr w:type="gramEnd"/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, столбца; внесение одного-двух данных в таблицу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2E8ED4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A1E14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0AE8B" w14:textId="77777777" w:rsidR="001D3A33" w:rsidRPr="00D9768E" w:rsidRDefault="001D3A33" w:rsidP="00DB59EF">
            <w:pPr>
              <w:autoSpaceDE w:val="0"/>
              <w:autoSpaceDN w:val="0"/>
              <w:spacing w:before="76" w:after="0" w:line="23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C4FD11" w14:textId="0EB5D011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2D1E3C" w14:textId="77777777" w:rsidR="001D3A33" w:rsidRPr="00D9768E" w:rsidRDefault="001D3A33" w:rsidP="00DB59EF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Работа в парах/группах: поиск общих свойств групп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 чеки, меню и т.д.);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DD251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AA4430" w14:textId="77777777" w:rsidR="001D3A33" w:rsidRPr="00D9768E" w:rsidRDefault="001D3A33" w:rsidP="00DB59EF">
            <w:pPr>
              <w:autoSpaceDE w:val="0"/>
              <w:autoSpaceDN w:val="0"/>
              <w:spacing w:before="76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73354A03" w14:textId="77777777" w:rsidTr="00DB59EF">
        <w:trPr>
          <w:trHeight w:hRule="exact" w:val="9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8BFD2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03C77D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08C4FA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977FE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D4EEC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C9931E" w14:textId="6FFBD9D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1DC882" w14:textId="77777777" w:rsidR="001D3A33" w:rsidRPr="00D9768E" w:rsidRDefault="001D3A33" w:rsidP="00DB59EF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Работа в парах/группах: поиск общих свойств групп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 чеки, меню и т.д.);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A1D833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00679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</w:tbl>
    <w:p w14:paraId="5E65512B" w14:textId="77777777" w:rsidR="001D3A33" w:rsidRDefault="001D3A33" w:rsidP="00586D28">
      <w:pPr>
        <w:autoSpaceDE w:val="0"/>
        <w:autoSpaceDN w:val="0"/>
        <w:spacing w:after="0" w:line="14" w:lineRule="exact"/>
      </w:pPr>
    </w:p>
    <w:p w14:paraId="6FE7D707" w14:textId="77777777" w:rsidR="001D3A33" w:rsidRDefault="001D3A33" w:rsidP="00586D28">
      <w:pPr>
        <w:sectPr w:rsidR="001D3A33">
          <w:pgSz w:w="16840" w:h="11900"/>
          <w:pgMar w:top="284" w:right="640" w:bottom="1440" w:left="666" w:header="720" w:footer="720" w:gutter="0"/>
          <w:cols w:space="720" w:equalWidth="0">
            <w:col w:w="15534"/>
          </w:cols>
          <w:docGrid w:linePitch="360"/>
        </w:sectPr>
      </w:pPr>
    </w:p>
    <w:p w14:paraId="2C3123C7" w14:textId="77777777" w:rsidR="001D3A33" w:rsidRDefault="001D3A33" w:rsidP="00586D2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0A0" w:firstRow="1" w:lastRow="0" w:firstColumn="1" w:lastColumn="0" w:noHBand="0" w:noVBand="0"/>
      </w:tblPr>
      <w:tblGrid>
        <w:gridCol w:w="396"/>
        <w:gridCol w:w="3758"/>
        <w:gridCol w:w="528"/>
        <w:gridCol w:w="1106"/>
        <w:gridCol w:w="1140"/>
        <w:gridCol w:w="864"/>
        <w:gridCol w:w="5248"/>
        <w:gridCol w:w="1080"/>
        <w:gridCol w:w="1382"/>
      </w:tblGrid>
      <w:tr w:rsidR="001D3A33" w:rsidRPr="00D9768E" w14:paraId="6E45B70E" w14:textId="77777777" w:rsidTr="00DB59EF">
        <w:trPr>
          <w:trHeight w:hRule="exact" w:val="438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6430F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3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B79860" w14:textId="77777777" w:rsidR="001D3A33" w:rsidRPr="00D9768E" w:rsidRDefault="001D3A33" w:rsidP="00DB59E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Выполнение 1—3-шаговых инструкций,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b/>
                <w:color w:val="000000"/>
                <w:w w:val="97"/>
                <w:sz w:val="16"/>
                <w:lang w:val="ru-RU"/>
              </w:rPr>
              <w:t>связанных с вычислениями, измерением длины, построением геометрических фигур.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D7383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256438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82AD7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537AB" w14:textId="2BE0F9C1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jc w:val="center"/>
            </w:pP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7596FA" w14:textId="77777777" w:rsidR="001D3A33" w:rsidRPr="00D9768E" w:rsidRDefault="001D3A33" w:rsidP="00DB59E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 средствами;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числами в окружающем мире, описание словами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наблюдаемых фактов, закономерностей;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Ориентировка в книге, на странице учебника, использование изученных терминов для описания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положениярисунка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, числа, задания и пр. на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странице, на листе бумаги;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Работа с наглядностью — рисунками, содержащими математическую информацию. Формулирование вопросов и ответов по рисунку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(иллюстрации, модели). Упорядочение математических объектов с опорой на рисунок, сюжетную ситуацию и пр.;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составление предложений,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характеризующих положение одного предмета относительно другого.</w:t>
            </w:r>
          </w:p>
          <w:p w14:paraId="472DD853" w14:textId="77777777" w:rsidR="001D3A33" w:rsidRPr="00D9768E" w:rsidRDefault="001D3A33" w:rsidP="00DB59EF">
            <w:pPr>
              <w:autoSpaceDE w:val="0"/>
              <w:autoSpaceDN w:val="0"/>
              <w:spacing w:before="18" w:after="0" w:line="254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отношения («больше», «меньше», «равно»),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переместительное свойство сложения;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парах/группах: поиск общих свойств групп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 чеки, меню и т.д.);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логической конструкцией «Если </w:t>
            </w:r>
            <w:proofErr w:type="gramStart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… ,</w:t>
            </w:r>
            <w:proofErr w:type="gramEnd"/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 xml:space="preserve"> то …».Верно или неверно: формулирование и проверка предложения;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D0CA62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F0F077" w14:textId="77777777" w:rsidR="001D3A33" w:rsidRPr="00D9768E" w:rsidRDefault="001D3A33" w:rsidP="00DB59EF">
            <w:pPr>
              <w:autoSpaceDE w:val="0"/>
              <w:autoSpaceDN w:val="0"/>
              <w:spacing w:before="78" w:after="0" w:line="245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https://uchi.ru/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1D3A33" w:rsidRPr="00D9768E" w14:paraId="0BDE6B5A" w14:textId="77777777" w:rsidTr="00DB59EF">
        <w:trPr>
          <w:trHeight w:hRule="exact" w:val="34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C8C46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E1A65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19</w:t>
            </w:r>
          </w:p>
        </w:tc>
        <w:tc>
          <w:tcPr>
            <w:tcW w:w="10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75AAC" w14:textId="77777777" w:rsidR="001D3A33" w:rsidRPr="00D9768E" w:rsidRDefault="001D3A33" w:rsidP="00DB59EF"/>
        </w:tc>
      </w:tr>
      <w:tr w:rsidR="001D3A33" w:rsidRPr="00D9768E" w14:paraId="25B0C694" w14:textId="77777777" w:rsidTr="00DB59EF">
        <w:trPr>
          <w:trHeight w:hRule="exact" w:val="350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920A0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Резервное</w:t>
            </w:r>
            <w:proofErr w:type="spellEnd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время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59E86" w14:textId="77777777" w:rsidR="001D3A33" w:rsidRPr="00D9768E" w:rsidRDefault="001D3A33" w:rsidP="00DB59EF">
            <w:pPr>
              <w:autoSpaceDE w:val="0"/>
              <w:autoSpaceDN w:val="0"/>
              <w:spacing w:before="7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0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CF5305" w14:textId="77777777" w:rsidR="001D3A33" w:rsidRPr="00D9768E" w:rsidRDefault="001D3A33" w:rsidP="00DB59EF"/>
        </w:tc>
      </w:tr>
      <w:tr w:rsidR="001D3A33" w:rsidRPr="00D9768E" w14:paraId="57940EBE" w14:textId="77777777" w:rsidTr="00DB59EF">
        <w:trPr>
          <w:trHeight w:hRule="exact" w:val="32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ED47D" w14:textId="77777777" w:rsidR="001D3A33" w:rsidRPr="00D9768E" w:rsidRDefault="001D3A33" w:rsidP="00DB59EF">
            <w:pPr>
              <w:autoSpaceDE w:val="0"/>
              <w:autoSpaceDN w:val="0"/>
              <w:spacing w:before="74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EA8624" w14:textId="77777777" w:rsidR="001D3A33" w:rsidRPr="00155BAE" w:rsidRDefault="001D3A33" w:rsidP="00DB59EF">
            <w:pPr>
              <w:autoSpaceDE w:val="0"/>
              <w:autoSpaceDN w:val="0"/>
              <w:spacing w:before="74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</w:t>
            </w:r>
            <w:r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  <w:t>65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28FEE6" w14:textId="77777777" w:rsidR="001D3A33" w:rsidRPr="00D9768E" w:rsidRDefault="001D3A33" w:rsidP="00DB59EF">
            <w:pPr>
              <w:autoSpaceDE w:val="0"/>
              <w:autoSpaceDN w:val="0"/>
              <w:spacing w:before="74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C7A615" w14:textId="77777777" w:rsidR="001D3A33" w:rsidRPr="00D9768E" w:rsidRDefault="001D3A33" w:rsidP="00DB59EF">
            <w:pPr>
              <w:autoSpaceDE w:val="0"/>
              <w:autoSpaceDN w:val="0"/>
              <w:spacing w:before="74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8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3B3605" w14:textId="77777777" w:rsidR="001D3A33" w:rsidRPr="00D9768E" w:rsidRDefault="001D3A33" w:rsidP="00DB59EF"/>
        </w:tc>
      </w:tr>
      <w:tr w:rsidR="00B05944" w:rsidRPr="00D9768E" w14:paraId="2890D6B8" w14:textId="77777777" w:rsidTr="00DB59EF">
        <w:trPr>
          <w:trHeight w:hRule="exact" w:val="328"/>
        </w:trPr>
        <w:tc>
          <w:tcPr>
            <w:tcW w:w="4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73D00E" w14:textId="77777777" w:rsidR="00B05944" w:rsidRPr="00D9768E" w:rsidRDefault="00B05944" w:rsidP="00DB59EF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/>
                <w:color w:val="000000"/>
                <w:w w:val="97"/>
                <w:sz w:val="16"/>
                <w:lang w:val="ru-RU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018A58" w14:textId="77777777" w:rsidR="00B05944" w:rsidRPr="00D9768E" w:rsidRDefault="00B05944" w:rsidP="00DB59EF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/>
                <w:color w:val="000000"/>
                <w:w w:val="97"/>
                <w:sz w:val="16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2522F8" w14:textId="77777777" w:rsidR="00B05944" w:rsidRPr="00D9768E" w:rsidRDefault="00B05944" w:rsidP="00DB59EF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/>
                <w:color w:val="000000"/>
                <w:w w:val="97"/>
                <w:sz w:val="16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B4522" w14:textId="77777777" w:rsidR="00B05944" w:rsidRPr="00D9768E" w:rsidRDefault="00B05944" w:rsidP="00DB59EF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/>
                <w:color w:val="000000"/>
                <w:w w:val="97"/>
                <w:sz w:val="16"/>
              </w:rPr>
            </w:pPr>
          </w:p>
        </w:tc>
        <w:tc>
          <w:tcPr>
            <w:tcW w:w="8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7F64D" w14:textId="77777777" w:rsidR="00B05944" w:rsidRPr="00D9768E" w:rsidRDefault="00B05944" w:rsidP="00DB59EF"/>
        </w:tc>
      </w:tr>
    </w:tbl>
    <w:p w14:paraId="6786706C" w14:textId="77777777" w:rsidR="00B05944" w:rsidRDefault="00B05944" w:rsidP="00586D28">
      <w:pPr>
        <w:rPr>
          <w:rFonts w:ascii="Times New Roman" w:hAnsi="Times New Roman"/>
          <w:sz w:val="28"/>
          <w:szCs w:val="28"/>
          <w:lang w:val="ru-RU"/>
        </w:rPr>
      </w:pPr>
    </w:p>
    <w:p w14:paraId="5E6091DD" w14:textId="77777777" w:rsidR="00B05944" w:rsidRDefault="00B05944" w:rsidP="00586D28">
      <w:pPr>
        <w:rPr>
          <w:rFonts w:ascii="Times New Roman" w:hAnsi="Times New Roman"/>
          <w:sz w:val="28"/>
          <w:szCs w:val="28"/>
          <w:lang w:val="ru-RU"/>
        </w:rPr>
      </w:pPr>
    </w:p>
    <w:p w14:paraId="64E8E676" w14:textId="77777777" w:rsidR="00B05944" w:rsidRDefault="00B05944" w:rsidP="00586D28">
      <w:pPr>
        <w:rPr>
          <w:rFonts w:ascii="Times New Roman" w:hAnsi="Times New Roman"/>
          <w:sz w:val="28"/>
          <w:szCs w:val="28"/>
          <w:lang w:val="ru-RU"/>
        </w:rPr>
      </w:pPr>
    </w:p>
    <w:p w14:paraId="4949F3AD" w14:textId="77777777" w:rsidR="00B05944" w:rsidRDefault="00B05944" w:rsidP="00586D28">
      <w:pPr>
        <w:rPr>
          <w:rFonts w:ascii="Times New Roman" w:hAnsi="Times New Roman"/>
          <w:sz w:val="28"/>
          <w:szCs w:val="28"/>
          <w:lang w:val="ru-RU"/>
        </w:rPr>
      </w:pPr>
    </w:p>
    <w:p w14:paraId="2C28D2D1" w14:textId="77777777" w:rsidR="00B05944" w:rsidRDefault="00B05944" w:rsidP="00586D28">
      <w:pPr>
        <w:rPr>
          <w:rFonts w:ascii="Times New Roman" w:hAnsi="Times New Roman"/>
          <w:sz w:val="28"/>
          <w:szCs w:val="28"/>
          <w:lang w:val="ru-RU"/>
        </w:rPr>
      </w:pPr>
    </w:p>
    <w:p w14:paraId="0136A55A" w14:textId="77777777" w:rsidR="00B05944" w:rsidRDefault="00B05944" w:rsidP="00586D28">
      <w:pPr>
        <w:rPr>
          <w:rFonts w:ascii="Times New Roman" w:hAnsi="Times New Roman"/>
          <w:sz w:val="28"/>
          <w:szCs w:val="28"/>
          <w:lang w:val="ru-RU"/>
        </w:rPr>
      </w:pPr>
    </w:p>
    <w:p w14:paraId="3BF3F7BB" w14:textId="77777777" w:rsidR="00B05944" w:rsidRDefault="00B05944" w:rsidP="00586D28">
      <w:pPr>
        <w:rPr>
          <w:rFonts w:ascii="Times New Roman" w:hAnsi="Times New Roman"/>
          <w:sz w:val="28"/>
          <w:szCs w:val="28"/>
          <w:lang w:val="ru-RU"/>
        </w:rPr>
      </w:pPr>
    </w:p>
    <w:p w14:paraId="15B74BC5" w14:textId="28721748" w:rsidR="001D3A33" w:rsidRDefault="00B05944" w:rsidP="00586D28">
      <w:pPr>
        <w:rPr>
          <w:rFonts w:ascii="Times New Roman" w:hAnsi="Times New Roman"/>
          <w:sz w:val="28"/>
          <w:szCs w:val="28"/>
          <w:lang w:val="ru-RU"/>
        </w:rPr>
      </w:pPr>
      <w:r w:rsidRPr="00B05944">
        <w:rPr>
          <w:rFonts w:ascii="Times New Roman" w:hAnsi="Times New Roman"/>
          <w:sz w:val="28"/>
          <w:szCs w:val="28"/>
          <w:lang w:val="ru-RU"/>
        </w:rPr>
        <w:lastRenderedPageBreak/>
        <w:t xml:space="preserve">Тематическое планирование </w:t>
      </w:r>
      <w:proofErr w:type="gramStart"/>
      <w:r w:rsidRPr="00B05944">
        <w:rPr>
          <w:rFonts w:ascii="Times New Roman" w:hAnsi="Times New Roman"/>
          <w:sz w:val="28"/>
          <w:szCs w:val="28"/>
          <w:lang w:val="ru-RU"/>
        </w:rPr>
        <w:t>( Финансовая</w:t>
      </w:r>
      <w:proofErr w:type="gramEnd"/>
      <w:r w:rsidRPr="00B05944">
        <w:rPr>
          <w:rFonts w:ascii="Times New Roman" w:hAnsi="Times New Roman"/>
          <w:sz w:val="28"/>
          <w:szCs w:val="28"/>
          <w:lang w:val="ru-RU"/>
        </w:rPr>
        <w:t xml:space="preserve"> грамотность 1 класс)</w:t>
      </w:r>
    </w:p>
    <w:p w14:paraId="158268E0" w14:textId="77777777" w:rsidR="00B05944" w:rsidRDefault="00B05944" w:rsidP="00586D28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W w:w="15855" w:type="dxa"/>
        <w:tblInd w:w="-111" w:type="dxa"/>
        <w:tblCellMar>
          <w:top w:w="7" w:type="dxa"/>
          <w:right w:w="19" w:type="dxa"/>
        </w:tblCellMar>
        <w:tblLook w:val="04A0" w:firstRow="1" w:lastRow="0" w:firstColumn="1" w:lastColumn="0" w:noHBand="0" w:noVBand="1"/>
      </w:tblPr>
      <w:tblGrid>
        <w:gridCol w:w="591"/>
        <w:gridCol w:w="3542"/>
        <w:gridCol w:w="988"/>
        <w:gridCol w:w="705"/>
        <w:gridCol w:w="706"/>
        <w:gridCol w:w="849"/>
        <w:gridCol w:w="2558"/>
        <w:gridCol w:w="1677"/>
        <w:gridCol w:w="4239"/>
      </w:tblGrid>
      <w:tr w:rsidR="00B05944" w:rsidRPr="00B05944" w14:paraId="6F92AE02" w14:textId="77777777" w:rsidTr="00B05944">
        <w:trPr>
          <w:trHeight w:val="1670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F1C44" w14:textId="77777777" w:rsidR="00B05944" w:rsidRPr="00B05944" w:rsidRDefault="00B05944" w:rsidP="00B05944">
            <w:pPr>
              <w:spacing w:after="2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№  </w:t>
            </w:r>
          </w:p>
          <w:p w14:paraId="2C5C4408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п/п  </w:t>
            </w:r>
          </w:p>
        </w:tc>
        <w:tc>
          <w:tcPr>
            <w:tcW w:w="3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AACE3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Наименование разделов и тем программы  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77355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всего  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048D1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кон </w:t>
            </w:r>
            <w:proofErr w:type="spellStart"/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>тро</w:t>
            </w:r>
            <w:proofErr w:type="spellEnd"/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 </w:t>
            </w:r>
            <w:proofErr w:type="spellStart"/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>льн</w:t>
            </w:r>
            <w:proofErr w:type="spellEnd"/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 </w:t>
            </w:r>
            <w:proofErr w:type="spellStart"/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>ые</w:t>
            </w:r>
            <w:proofErr w:type="spellEnd"/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 раб </w:t>
            </w:r>
            <w:proofErr w:type="spellStart"/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>оты</w:t>
            </w:r>
            <w:proofErr w:type="spellEnd"/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 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63199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proofErr w:type="spellStart"/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>пра</w:t>
            </w:r>
            <w:proofErr w:type="spellEnd"/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 </w:t>
            </w:r>
            <w:proofErr w:type="spellStart"/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>кти</w:t>
            </w:r>
            <w:proofErr w:type="spellEnd"/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 </w:t>
            </w:r>
            <w:proofErr w:type="spellStart"/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>ческ</w:t>
            </w:r>
            <w:proofErr w:type="spellEnd"/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 </w:t>
            </w:r>
            <w:proofErr w:type="spellStart"/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>ие</w:t>
            </w:r>
            <w:proofErr w:type="spellEnd"/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 раб </w:t>
            </w:r>
            <w:proofErr w:type="spellStart"/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>оты</w:t>
            </w:r>
            <w:proofErr w:type="spellEnd"/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  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992D8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Дата </w:t>
            </w:r>
            <w:proofErr w:type="spellStart"/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>изуче</w:t>
            </w:r>
            <w:proofErr w:type="spellEnd"/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 </w:t>
            </w:r>
            <w:proofErr w:type="spellStart"/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>ния</w:t>
            </w:r>
            <w:proofErr w:type="spellEnd"/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  </w:t>
            </w: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367A0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Виды деятельности  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B220B" w14:textId="77777777" w:rsidR="00B05944" w:rsidRPr="00B05944" w:rsidRDefault="00B05944" w:rsidP="00B05944">
            <w:pPr>
              <w:spacing w:after="0" w:line="259" w:lineRule="auto"/>
              <w:ind w:right="63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Виды, формы контроля  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5CD53" w14:textId="77777777" w:rsidR="00B05944" w:rsidRPr="00B05944" w:rsidRDefault="00B05944" w:rsidP="00B05944">
            <w:pPr>
              <w:spacing w:after="0" w:line="259" w:lineRule="auto"/>
              <w:ind w:left="1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Электронные (цифровые) образовательные ресурсы  </w:t>
            </w:r>
          </w:p>
        </w:tc>
      </w:tr>
      <w:tr w:rsidR="00B05944" w:rsidRPr="00B05944" w14:paraId="0D1A2FC3" w14:textId="77777777" w:rsidTr="00B05944">
        <w:trPr>
          <w:trHeight w:val="3301"/>
        </w:trPr>
        <w:tc>
          <w:tcPr>
            <w:tcW w:w="5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A8028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35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35B12" w14:textId="77777777" w:rsidR="00B05944" w:rsidRPr="00B05944" w:rsidRDefault="00B05944" w:rsidP="00B05944">
            <w:pPr>
              <w:spacing w:after="108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>Введение в экономику (1час)</w:t>
            </w: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  <w:p w14:paraId="30498187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>Введение. Что изучает наука «экономика»</w:t>
            </w:r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. 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F688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074C1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BF68A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DF195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9DF3C" w14:textId="77777777" w:rsidR="00B05944" w:rsidRPr="00B05944" w:rsidRDefault="00B05944" w:rsidP="00B05944">
            <w:pPr>
              <w:spacing w:after="0" w:line="259" w:lineRule="auto"/>
              <w:ind w:right="84"/>
              <w:jc w:val="center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lang w:val="ru-RU" w:eastAsia="ru-RU"/>
              </w:rPr>
              <w:t xml:space="preserve">определять        и </w:t>
            </w:r>
          </w:p>
          <w:p w14:paraId="57B5CF3F" w14:textId="77777777" w:rsidR="00B05944" w:rsidRPr="00B05944" w:rsidRDefault="00B05944" w:rsidP="00B05944">
            <w:pPr>
              <w:spacing w:after="0" w:line="278" w:lineRule="auto"/>
              <w:jc w:val="center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lang w:val="ru-RU" w:eastAsia="ru-RU"/>
              </w:rPr>
              <w:t xml:space="preserve">формулировать цель деятельности </w:t>
            </w:r>
          </w:p>
          <w:p w14:paraId="74DC848B" w14:textId="77777777" w:rsidR="00B05944" w:rsidRPr="00B05944" w:rsidRDefault="00B05944" w:rsidP="00B05944">
            <w:pPr>
              <w:spacing w:after="20" w:line="259" w:lineRule="auto"/>
              <w:ind w:right="88"/>
              <w:jc w:val="center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lang w:val="ru-RU" w:eastAsia="ru-RU"/>
              </w:rPr>
              <w:t xml:space="preserve">с помощью педагога; </w:t>
            </w:r>
          </w:p>
          <w:p w14:paraId="4AD5AE79" w14:textId="77777777" w:rsidR="00B05944" w:rsidRPr="00B05944" w:rsidRDefault="00B05944" w:rsidP="00B05944">
            <w:pPr>
              <w:spacing w:after="0" w:line="256" w:lineRule="auto"/>
              <w:ind w:left="233" w:hanging="233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lang w:val="ru-RU" w:eastAsia="ru-RU"/>
              </w:rPr>
              <w:t xml:space="preserve">проговаривать последовательность действий; </w:t>
            </w:r>
          </w:p>
          <w:p w14:paraId="02933A0B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6628E" w14:textId="77777777" w:rsidR="00B05944" w:rsidRPr="00B05944" w:rsidRDefault="00B05944" w:rsidP="00B05944">
            <w:pPr>
              <w:spacing w:after="154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Игра </w:t>
            </w:r>
          </w:p>
          <w:p w14:paraId="0C9FC206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Тест 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321E4" w14:textId="77777777" w:rsidR="00B05944" w:rsidRPr="00B05944" w:rsidRDefault="00B05944" w:rsidP="00B05944">
            <w:pPr>
              <w:spacing w:after="2" w:line="237" w:lineRule="auto"/>
              <w:ind w:left="1" w:right="172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  <w:p w14:paraId="0F980D22" w14:textId="77777777" w:rsidR="00B05944" w:rsidRPr="00B05944" w:rsidRDefault="00B05944" w:rsidP="00B05944">
            <w:pPr>
              <w:spacing w:after="0" w:line="259" w:lineRule="auto"/>
              <w:ind w:left="1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www.azbukafinansov.ru </w:t>
            </w:r>
          </w:p>
          <w:p w14:paraId="573C9B01" w14:textId="77777777" w:rsidR="00B05944" w:rsidRPr="00B05944" w:rsidRDefault="00B05944" w:rsidP="00B05944">
            <w:pPr>
              <w:spacing w:after="0" w:line="259" w:lineRule="auto"/>
              <w:ind w:left="1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4B136468" w14:textId="77777777" w:rsidR="00B05944" w:rsidRPr="00B05944" w:rsidRDefault="00B05944" w:rsidP="00B05944">
            <w:pPr>
              <w:spacing w:after="0" w:line="237" w:lineRule="auto"/>
              <w:ind w:left="1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41FFCAF7" w14:textId="77777777" w:rsidR="00B05944" w:rsidRPr="00B05944" w:rsidRDefault="00B05944" w:rsidP="00B05944">
            <w:pPr>
              <w:spacing w:after="0" w:line="259" w:lineRule="auto"/>
              <w:ind w:left="1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B05944" w:rsidRPr="00B05944" w14:paraId="3C70AC98" w14:textId="77777777" w:rsidTr="00B05944">
        <w:trPr>
          <w:trHeight w:val="3301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71100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2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F993" w14:textId="77777777" w:rsidR="00B05944" w:rsidRPr="00B05944" w:rsidRDefault="00B05944" w:rsidP="00B05944">
            <w:pPr>
              <w:spacing w:after="157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Потребности (2 часа) </w:t>
            </w:r>
          </w:p>
          <w:p w14:paraId="1ECA6EAC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Давайте познакомимся: Гном – Эконом рассуждает о понятии «потребность».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47009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E1E8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97CEA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9EB9B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87E8" w14:textId="77777777" w:rsidR="00B05944" w:rsidRPr="00B05944" w:rsidRDefault="00B05944" w:rsidP="00B05944">
            <w:pPr>
              <w:spacing w:after="22" w:line="259" w:lineRule="auto"/>
              <w:ind w:left="96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высказывать </w:t>
            </w:r>
          </w:p>
          <w:p w14:paraId="064A86A8" w14:textId="77777777" w:rsidR="00B05944" w:rsidRPr="00B05944" w:rsidRDefault="00B05944" w:rsidP="00B05944">
            <w:pPr>
              <w:spacing w:after="0" w:line="259" w:lineRule="auto"/>
              <w:ind w:left="86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свое предположение; </w:t>
            </w:r>
          </w:p>
          <w:p w14:paraId="741C976C" w14:textId="77777777" w:rsidR="00B05944" w:rsidRPr="00B05944" w:rsidRDefault="00B05944" w:rsidP="00B05944">
            <w:pPr>
              <w:spacing w:after="46" w:line="238" w:lineRule="auto"/>
              <w:jc w:val="center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работать по предложенному </w:t>
            </w:r>
          </w:p>
          <w:p w14:paraId="07E9F383" w14:textId="77777777" w:rsidR="00B05944" w:rsidRPr="00B05944" w:rsidRDefault="00B05944" w:rsidP="00B05944">
            <w:pPr>
              <w:spacing w:after="0" w:line="238" w:lineRule="auto"/>
              <w:jc w:val="center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педагогом плану; учиться отличать </w:t>
            </w:r>
          </w:p>
          <w:p w14:paraId="352FA402" w14:textId="77777777" w:rsidR="00B05944" w:rsidRPr="00B05944" w:rsidRDefault="00B05944" w:rsidP="00B0594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proofErr w:type="gramStart"/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>верно</w:t>
            </w:r>
            <w:proofErr w:type="gramEnd"/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выполненное задание от неверного;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3BC23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57BA2" w14:textId="77777777" w:rsidR="00B05944" w:rsidRPr="00B05944" w:rsidRDefault="00B05944" w:rsidP="00B05944">
            <w:pPr>
              <w:spacing w:after="1" w:line="238" w:lineRule="auto"/>
              <w:ind w:left="1" w:right="172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lang w:val="ru-RU" w:eastAsia="ru-RU"/>
              </w:rPr>
              <w:t xml:space="preserve">http://www.gorodfinansov.ru www.azbukafinansov.ru http://www.it-n.ru/ </w:t>
            </w:r>
          </w:p>
          <w:p w14:paraId="5DA4C580" w14:textId="77777777" w:rsidR="00B05944" w:rsidRPr="00B05944" w:rsidRDefault="00B05944" w:rsidP="00B05944">
            <w:pPr>
              <w:spacing w:after="2" w:line="236" w:lineRule="auto"/>
              <w:ind w:left="1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http://www.uchportal.ru/load/136 ttp://michurin.com/index.htm http://michurin.com/index.htm </w:t>
            </w:r>
          </w:p>
          <w:p w14:paraId="15399C90" w14:textId="77777777" w:rsidR="00B05944" w:rsidRPr="00B05944" w:rsidRDefault="00B05944" w:rsidP="00B05944">
            <w:pPr>
              <w:spacing w:after="2" w:line="237" w:lineRule="auto"/>
              <w:ind w:left="1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  http://richkid.ru/club/about/ www.azbukafinansov.ru </w:t>
            </w:r>
          </w:p>
          <w:p w14:paraId="5E380AB7" w14:textId="77777777" w:rsidR="00B05944" w:rsidRPr="00B05944" w:rsidRDefault="00B05944" w:rsidP="00B05944">
            <w:pPr>
              <w:spacing w:after="0" w:line="259" w:lineRule="auto"/>
              <w:ind w:left="1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26FFF67C" w14:textId="77777777" w:rsidR="00B05944" w:rsidRPr="00B05944" w:rsidRDefault="00B05944" w:rsidP="00B05944">
            <w:pPr>
              <w:spacing w:after="0" w:line="239" w:lineRule="auto"/>
              <w:ind w:left="1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449FAB05" w14:textId="77777777" w:rsidR="00B05944" w:rsidRPr="00B05944" w:rsidRDefault="00B05944" w:rsidP="00B05944">
            <w:pPr>
              <w:spacing w:after="0" w:line="259" w:lineRule="auto"/>
              <w:ind w:left="1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B05944" w:rsidRPr="00CA1361" w14:paraId="3CFF5F47" w14:textId="77777777" w:rsidTr="00B05944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A0B86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lastRenderedPageBreak/>
              <w:t xml:space="preserve">3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8F862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>Какие бывают потребности?</w:t>
            </w:r>
            <w:r w:rsidRPr="00B0594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DA63D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F3572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23499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8B7CA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6A92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совместно с </w:t>
            </w:r>
          </w:p>
          <w:p w14:paraId="44B820A1" w14:textId="77777777" w:rsidR="00B05944" w:rsidRPr="00B05944" w:rsidRDefault="00B05944" w:rsidP="00B05944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педагогом и другими учениками давать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8A62A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85C1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lang w:val="ru-RU" w:eastAsia="ru-RU"/>
              </w:rPr>
              <w:t xml:space="preserve">http://www.gorodfinansov.ru www.azbukafinansov.ru http://www.it-n.ru/ </w:t>
            </w:r>
          </w:p>
          <w:p w14:paraId="7B67178C" w14:textId="77777777" w:rsidR="00B05944" w:rsidRPr="00B05944" w:rsidRDefault="00B05944" w:rsidP="00B05944">
            <w:pPr>
              <w:spacing w:after="0" w:line="259" w:lineRule="auto"/>
              <w:ind w:left="1"/>
              <w:rPr>
                <w:rFonts w:ascii="Times New Roman" w:hAnsi="Times New Roman"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lang w:val="ru-RU" w:eastAsia="ru-RU"/>
              </w:rPr>
              <w:t xml:space="preserve">http://www.uchportal.ru/load/136 </w:t>
            </w:r>
          </w:p>
        </w:tc>
      </w:tr>
      <w:tr w:rsidR="00B05944" w:rsidRPr="008E0642" w14:paraId="5F09B991" w14:textId="77777777" w:rsidTr="00B05944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5C4BD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95C02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B67EF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FFF1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68EF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F955B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1B0A2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эмоциональную </w:t>
            </w:r>
          </w:p>
          <w:p w14:paraId="3EC1F1E5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оценку деятельности товарищей.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9BD21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9622C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ttp://michurin.com/index.htm http://michurin.com/index.htm </w:t>
            </w:r>
          </w:p>
          <w:p w14:paraId="7187FAE3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  http://richkid.ru/club/about/ www.azbukafinansov.ru </w:t>
            </w:r>
          </w:p>
          <w:p w14:paraId="08B0CC8E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01A42142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109C80E6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B05944" w:rsidRPr="008E0642" w14:paraId="7AE326C3" w14:textId="77777777" w:rsidTr="00B05944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0D5FE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4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E390D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Источники удовлетворения потребностей (7 часов) Личные потребности. Что нам необходимо в жизни?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FA860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4011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5BA2B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3F657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E1E99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ориентироваться в </w:t>
            </w:r>
          </w:p>
          <w:p w14:paraId="4A98E039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своей системе знаний: отличать новое от уже </w:t>
            </w:r>
          </w:p>
          <w:p w14:paraId="65DEC24C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известного с помощью педагога; </w:t>
            </w:r>
          </w:p>
          <w:p w14:paraId="2DD0C46A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добывать новые знания: находить ответы на </w:t>
            </w:r>
          </w:p>
          <w:p w14:paraId="3D0BD214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вопросы, используя </w:t>
            </w:r>
          </w:p>
          <w:p w14:paraId="09870C41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свой жизненный опыт, информацию, </w:t>
            </w:r>
          </w:p>
          <w:p w14:paraId="1CEDDBED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полученную от </w:t>
            </w:r>
          </w:p>
          <w:p w14:paraId="6C1AE36B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педагога, и используя учебную литературу;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7548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73D45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  <w:p w14:paraId="62C67268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www.azbukafinansov.ru </w:t>
            </w:r>
          </w:p>
          <w:p w14:paraId="721FE0A9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4BFAAE47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6AFCAF6F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B05944" w:rsidRPr="008E0642" w14:paraId="7D85607E" w14:textId="77777777" w:rsidTr="00B05944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30757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5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D823A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Материальные, социальные, духовные потребности.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9BB06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8163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933F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5C164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8C336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овладевать        навыками </w:t>
            </w:r>
          </w:p>
          <w:p w14:paraId="7B25DD0F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сотрудничества в </w:t>
            </w:r>
          </w:p>
          <w:p w14:paraId="769E7EC2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группе в совместном решении учебной задачи. </w:t>
            </w:r>
          </w:p>
          <w:p w14:paraId="3971D17D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определять        и </w:t>
            </w:r>
          </w:p>
          <w:p w14:paraId="5E7E695F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lastRenderedPageBreak/>
              <w:t xml:space="preserve">формулировать цель деятельности с </w:t>
            </w:r>
          </w:p>
          <w:p w14:paraId="329D4DDC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помощью педагога; проговаривать </w:t>
            </w:r>
          </w:p>
          <w:p w14:paraId="57C0BD6C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последовательность действий;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FC389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lastRenderedPageBreak/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D1670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  <w:p w14:paraId="2302C552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www.azbukafinansov.ru </w:t>
            </w:r>
          </w:p>
          <w:p w14:paraId="3C588D5E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2C3419EE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65D37D93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lastRenderedPageBreak/>
              <w:t>paign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B05944" w:rsidRPr="005141BF" w14:paraId="0BF54CF0" w14:textId="77777777" w:rsidTr="00B05944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40089" w14:textId="77777777" w:rsidR="00B05944" w:rsidRPr="0025397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47E9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потребности важны, все потребности нужны.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47BB3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A7BDD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E8E1A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E337D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A3D84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объяснять </w:t>
            </w:r>
          </w:p>
          <w:p w14:paraId="5DF6DB80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свое несогласие        и   пытаться </w:t>
            </w:r>
          </w:p>
          <w:p w14:paraId="624FA294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договориться; </w:t>
            </w:r>
          </w:p>
          <w:p w14:paraId="241CE2E1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       </w:t>
            </w:r>
          </w:p>
          <w:p w14:paraId="0338A6C9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выполнять различные </w:t>
            </w:r>
          </w:p>
          <w:p w14:paraId="2F6326B7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роли в группе (лидера, исполнителя, критика); </w:t>
            </w:r>
          </w:p>
          <w:p w14:paraId="09D10F15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C3F85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8F36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http://www.it-n.ru/ http://www.uchportal.ru/load/136 ttp://michurin.com/index.htm http://michurin.com/index.htm </w:t>
            </w:r>
          </w:p>
          <w:p w14:paraId="4E4BBF71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  http://richkid.ru/club/about/ www.azbukafinansov.ru </w:t>
            </w:r>
          </w:p>
          <w:p w14:paraId="4AFC2E10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477FF7C0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135055B9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B05944" w:rsidRPr="005141BF" w14:paraId="38A84A91" w14:textId="77777777" w:rsidTr="00B05944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458A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7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99B5E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Источники удовлетворения потребностей.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55FD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1B9E1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4C6F3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14CCB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BCC9A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  <w:p w14:paraId="2C152D60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  <w:p w14:paraId="437A9869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высказывать </w:t>
            </w:r>
          </w:p>
          <w:p w14:paraId="5135DA7F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свое предположение; </w:t>
            </w:r>
          </w:p>
          <w:p w14:paraId="1A0C18A0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работать по предложенному </w:t>
            </w:r>
          </w:p>
          <w:p w14:paraId="5D196779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педагогом плану; учиться отличать </w:t>
            </w:r>
          </w:p>
          <w:p w14:paraId="32A37363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верно выполненное </w:t>
            </w:r>
          </w:p>
          <w:p w14:paraId="438E5C0E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задание от неверного; учиться совместно с </w:t>
            </w:r>
          </w:p>
          <w:p w14:paraId="476E5CAD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педагогом и другими учениками давать   </w:t>
            </w:r>
          </w:p>
          <w:p w14:paraId="6FE63FA6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эмоциональную    </w:t>
            </w:r>
          </w:p>
          <w:p w14:paraId="6F24A53C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оценку деятельности товарища;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D838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ACC10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  <w:p w14:paraId="30A3550F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www.azbukafinansov.ru </w:t>
            </w:r>
          </w:p>
          <w:p w14:paraId="0502F2B9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5D26679D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2561EC05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B05944" w:rsidRPr="005141BF" w14:paraId="69B56666" w14:textId="77777777" w:rsidTr="00B05944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72D8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lastRenderedPageBreak/>
              <w:t xml:space="preserve">8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F9DF7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Удовлетворение потребностей.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BC9E0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  <w:p w14:paraId="103C523F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BF361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4CECB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13A4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68E0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овладевать        навыками </w:t>
            </w:r>
          </w:p>
          <w:p w14:paraId="52981B3C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сотрудничества в </w:t>
            </w:r>
          </w:p>
          <w:p w14:paraId="3059C00A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группе в совместном решении учебной задачи. </w:t>
            </w:r>
          </w:p>
          <w:p w14:paraId="7E29010B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определять        и </w:t>
            </w:r>
          </w:p>
          <w:p w14:paraId="0619F2CB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формулировать цель деятельности с помощью педагога;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40986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Игра 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20DC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  <w:p w14:paraId="7BEF8730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www.azbukafinansov.ru </w:t>
            </w:r>
          </w:p>
          <w:p w14:paraId="2F223287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4DF922B5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</w:tc>
      </w:tr>
      <w:tr w:rsidR="00B05944" w:rsidRPr="005141BF" w14:paraId="60C49A23" w14:textId="77777777" w:rsidTr="00B05944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5DD4" w14:textId="77777777" w:rsidR="00B05944" w:rsidRPr="0025397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67796" w14:textId="77777777" w:rsidR="00B05944" w:rsidRPr="0025397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6B312" w14:textId="77777777" w:rsidR="00B05944" w:rsidRPr="0025397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A3DC" w14:textId="77777777" w:rsidR="00B05944" w:rsidRPr="0025397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B2588" w14:textId="77777777" w:rsidR="00B05944" w:rsidRPr="0025397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C0D9" w14:textId="77777777" w:rsidR="00B05944" w:rsidRPr="0025397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3AFF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проговаривать </w:t>
            </w:r>
          </w:p>
          <w:p w14:paraId="007E0D46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последовательность действий;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F896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A19C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B05944" w:rsidRPr="005141BF" w14:paraId="24968FAE" w14:textId="77777777" w:rsidTr="00B05944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A20F4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9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3497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Урок от Гнома-Эконома: </w:t>
            </w:r>
          </w:p>
          <w:p w14:paraId="418159C0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почему все потребности нельзя удовлетворить?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CECE0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803D8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877B2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4B5D0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D7B5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выражать свои мысли; </w:t>
            </w:r>
          </w:p>
          <w:p w14:paraId="5A133137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объяснять </w:t>
            </w:r>
          </w:p>
          <w:p w14:paraId="2D53EB7D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свое несогласие        и   пытаться </w:t>
            </w:r>
          </w:p>
          <w:p w14:paraId="077DF274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договориться; </w:t>
            </w:r>
          </w:p>
          <w:p w14:paraId="05CB1008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       </w:t>
            </w:r>
          </w:p>
          <w:p w14:paraId="5A32A5BF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выполнять различные </w:t>
            </w:r>
          </w:p>
          <w:p w14:paraId="640D7BFB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роли в группе (лидера, исполнителя, критика);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A4617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Тест 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FCE80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18E1DEF1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  http://richkid.ru/club/about/ www.azbukafinansov.ru </w:t>
            </w:r>
          </w:p>
          <w:p w14:paraId="2C32803F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286EA94F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38620CEC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B05944" w:rsidRPr="005141BF" w14:paraId="4FCC9D2E" w14:textId="77777777" w:rsidTr="00B05944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C6CD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10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16FFA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Домашнее хозяйство (4 часа) Домохозяйство и домашний труд. 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1AAEE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72F86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F0F6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6D991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58576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ориентироваться в </w:t>
            </w:r>
          </w:p>
          <w:p w14:paraId="257DEE63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своей системе знаний: отличать новое от уже </w:t>
            </w:r>
          </w:p>
          <w:p w14:paraId="6B2F22BB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известного с помощью педагога; </w:t>
            </w:r>
          </w:p>
          <w:p w14:paraId="0A5446D0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добывать новые знания: находить ответы на </w:t>
            </w:r>
          </w:p>
          <w:p w14:paraId="5E2D5C2C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вопросы, используя </w:t>
            </w:r>
          </w:p>
          <w:p w14:paraId="0D35F02F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lastRenderedPageBreak/>
              <w:t xml:space="preserve">свой жизненный опыт, информацию, </w:t>
            </w:r>
          </w:p>
          <w:p w14:paraId="694BF9A3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полученную от </w:t>
            </w:r>
          </w:p>
          <w:p w14:paraId="22B4D5C2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педагога, и используя учебную литературу;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2A67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lastRenderedPageBreak/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6A5D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  <w:p w14:paraId="49694D6C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www.azbukafinansov.ru </w:t>
            </w:r>
          </w:p>
          <w:p w14:paraId="67CC07B1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194FFAE1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2C583A98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lastRenderedPageBreak/>
              <w:t>paign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B05944" w14:paraId="0E43B23B" w14:textId="77777777" w:rsidTr="00B05944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6BDE2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lastRenderedPageBreak/>
              <w:t xml:space="preserve">11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6E94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Домашние обязанности в семье. 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F7C2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ABF11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0D719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D7CF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C189B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овладевать        навыками </w:t>
            </w:r>
          </w:p>
          <w:p w14:paraId="6488EE8A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сотрудничества в </w:t>
            </w:r>
          </w:p>
          <w:p w14:paraId="7434041D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группе в совместном решении учебной задачи. </w:t>
            </w:r>
          </w:p>
          <w:p w14:paraId="0A8EC087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определять        и формулировать цель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B56A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86A17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  <w:p w14:paraId="1D1AD23E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www.azbukafinansov.ru </w:t>
            </w:r>
          </w:p>
          <w:p w14:paraId="29005EDB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</w:tr>
      <w:tr w:rsidR="00B05944" w:rsidRPr="005141BF" w14:paraId="06C474F0" w14:textId="77777777" w:rsidTr="00B05944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0F9D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DC830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59E39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3C0CE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7F57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A2B02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D5FB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деятельности с </w:t>
            </w:r>
          </w:p>
          <w:p w14:paraId="260DA12D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помощью педагога; проговаривать </w:t>
            </w:r>
          </w:p>
          <w:p w14:paraId="73ED0E84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последовательность действий;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2CF9E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3CF5E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6367235C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B05944" w:rsidRPr="005141BF" w14:paraId="129CC5B7" w14:textId="77777777" w:rsidTr="00B05944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6DFF9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12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B238F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Домашние обязанности в семье. </w:t>
            </w:r>
          </w:p>
          <w:p w14:paraId="7DDFDF17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Бюджет семьи.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E73C3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BC3CC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35FA5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9246B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6F0CB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высказывать свое предположение; </w:t>
            </w:r>
          </w:p>
          <w:p w14:paraId="74006001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работать по предложенному </w:t>
            </w:r>
          </w:p>
          <w:p w14:paraId="4D6FF269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педагогом плану; учиться отличать </w:t>
            </w:r>
          </w:p>
          <w:p w14:paraId="5AB37D49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верно выполненное </w:t>
            </w:r>
          </w:p>
          <w:p w14:paraId="32DA3CE0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задание от неверного; учиться совместно с </w:t>
            </w:r>
          </w:p>
          <w:p w14:paraId="795E31AB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педагогом и другими учениками давать   </w:t>
            </w:r>
          </w:p>
          <w:p w14:paraId="2DA45439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эмоциональную    </w:t>
            </w:r>
          </w:p>
          <w:p w14:paraId="143FE627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оценку деятельности товарища;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D18AB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Составление памятки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424B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7AF41FEB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  http://richkid.ru/club/about/ www.azbukafinansov.ru </w:t>
            </w:r>
          </w:p>
          <w:p w14:paraId="02797110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07F31B81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1472C92F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B05944" w:rsidRPr="005141BF" w14:paraId="5F864428" w14:textId="77777777" w:rsidTr="00B05944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9CA2C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lastRenderedPageBreak/>
              <w:t xml:space="preserve">13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DBD28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Урок от Гнома – Эконома: правила ведения домашнего хозяйства.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8E73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B8495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A0173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670E4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5CC0C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выражать свои мысли; </w:t>
            </w:r>
          </w:p>
          <w:p w14:paraId="0C31AD72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объяснять </w:t>
            </w:r>
          </w:p>
          <w:p w14:paraId="68D7B405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свое несогласие        и   пытаться </w:t>
            </w:r>
          </w:p>
          <w:p w14:paraId="36221A34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договориться; </w:t>
            </w:r>
          </w:p>
          <w:p w14:paraId="5554166E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       </w:t>
            </w:r>
          </w:p>
          <w:p w14:paraId="15ED5620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выполнять различные </w:t>
            </w:r>
          </w:p>
          <w:p w14:paraId="4D0DCD23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роли в группе (лидера, исполнителя, критика);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38471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BCE4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6967487F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  http://richkid.ru/club/about/ www.azbukafinansov.ru </w:t>
            </w:r>
          </w:p>
          <w:p w14:paraId="3A552FE4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711B0C0D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35AA40D7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B05944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B05944" w:rsidRPr="005141BF" w14:paraId="1E6BCE65" w14:textId="77777777" w:rsidTr="00B05944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19A62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14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7201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Товары и услуги (6 часов) </w:t>
            </w:r>
          </w:p>
          <w:p w14:paraId="276E4005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Как товар попадает в магазин?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AC75F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F7343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58C76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A4A67" w14:textId="77777777" w:rsidR="00B05944" w:rsidRPr="00B05944" w:rsidRDefault="00B05944" w:rsidP="00B05944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B05944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552D2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ориентироваться в </w:t>
            </w:r>
          </w:p>
          <w:p w14:paraId="2A471071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своей системе знаний: отличать новое от уже </w:t>
            </w:r>
          </w:p>
          <w:p w14:paraId="034E83D7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известного с помощью </w:t>
            </w:r>
          </w:p>
          <w:p w14:paraId="762478D6" w14:textId="77777777" w:rsidR="00B05944" w:rsidRPr="00B05944" w:rsidRDefault="00B05944" w:rsidP="00B05944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педагога;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CB09D" w14:textId="77777777" w:rsidR="00B05944" w:rsidRPr="00B05944" w:rsidRDefault="00B05944" w:rsidP="00B05944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B0594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06627" w14:textId="77777777" w:rsidR="00B05944" w:rsidRPr="00B05944" w:rsidRDefault="00B05944" w:rsidP="00B05944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B05944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</w:tc>
      </w:tr>
      <w:tr w:rsidR="002A7A6D" w:rsidRPr="005141BF" w14:paraId="5732CA9A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B58E" w14:textId="77777777" w:rsidR="002A7A6D" w:rsidRPr="00253974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DD7C" w14:textId="77777777" w:rsidR="002A7A6D" w:rsidRPr="00253974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E89CF" w14:textId="77777777" w:rsidR="002A7A6D" w:rsidRPr="00253974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980AD" w14:textId="77777777" w:rsidR="002A7A6D" w:rsidRPr="00253974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A2259" w14:textId="77777777" w:rsidR="002A7A6D" w:rsidRPr="00253974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47E55" w14:textId="77777777" w:rsidR="002A7A6D" w:rsidRPr="00253974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6016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добывать новые знания: находить ответы на </w:t>
            </w:r>
          </w:p>
          <w:p w14:paraId="78162AB1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вопросы, используя </w:t>
            </w:r>
          </w:p>
          <w:p w14:paraId="0570CE80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свой жизненный опыт, информацию, </w:t>
            </w:r>
          </w:p>
          <w:p w14:paraId="53AEC443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полученную от </w:t>
            </w:r>
          </w:p>
          <w:p w14:paraId="72AC2E48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педагога, и используя </w:t>
            </w:r>
          </w:p>
          <w:p w14:paraId="5278683B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учебную литературу; </w:t>
            </w:r>
          </w:p>
          <w:p w14:paraId="704384CF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AF02F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25FE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 xml:space="preserve">  </w:t>
            </w:r>
            <w:r w:rsidRPr="002A7A6D">
              <w:rPr>
                <w:rFonts w:ascii="Times New Roman" w:hAnsi="Times New Roman"/>
                <w:color w:val="000000"/>
                <w:lang w:eastAsia="ru-RU"/>
              </w:rPr>
              <w:t>http</w:t>
            </w:r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://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richkid</w:t>
            </w:r>
            <w:proofErr w:type="spellEnd"/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ru</w:t>
            </w:r>
            <w:proofErr w:type="spellEnd"/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/</w:t>
            </w:r>
            <w:r w:rsidRPr="002A7A6D">
              <w:rPr>
                <w:rFonts w:ascii="Times New Roman" w:hAnsi="Times New Roman"/>
                <w:color w:val="000000"/>
                <w:lang w:eastAsia="ru-RU"/>
              </w:rPr>
              <w:t>club</w:t>
            </w:r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/</w:t>
            </w:r>
            <w:r w:rsidRPr="002A7A6D">
              <w:rPr>
                <w:rFonts w:ascii="Times New Roman" w:hAnsi="Times New Roman"/>
                <w:color w:val="000000"/>
                <w:lang w:eastAsia="ru-RU"/>
              </w:rPr>
              <w:t>about</w:t>
            </w:r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 xml:space="preserve">/ </w:t>
            </w:r>
          </w:p>
          <w:p w14:paraId="76D78931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www.azbukafinansov.ru </w:t>
            </w:r>
          </w:p>
          <w:p w14:paraId="45B709D2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1A00A238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255C0B86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2A7A6D" w:rsidRPr="005141BF" w14:paraId="0CC433DF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5541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15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A7A3F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Где можно приобрести товары?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0C8B5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B17B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57A79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8560A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98E8F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высказывать свое предположение; </w:t>
            </w:r>
          </w:p>
          <w:p w14:paraId="1FDEBE05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работать по предложенному </w:t>
            </w:r>
          </w:p>
          <w:p w14:paraId="3F2C96E4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педагогом плану; учиться отличать </w:t>
            </w:r>
          </w:p>
          <w:p w14:paraId="2CA570D6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верно выполненное </w:t>
            </w:r>
          </w:p>
          <w:p w14:paraId="61E68A92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lastRenderedPageBreak/>
              <w:t xml:space="preserve">задание от неверного; учиться совместно с </w:t>
            </w:r>
          </w:p>
          <w:p w14:paraId="645EF228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педагогом и другими учениками давать   </w:t>
            </w:r>
          </w:p>
          <w:p w14:paraId="297CD0AF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эмоциональную    </w:t>
            </w:r>
          </w:p>
          <w:p w14:paraId="345E8F7C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оценку деятельности товарища;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34D95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lastRenderedPageBreak/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4162F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06C3E6BD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 http://richkid.ru/club/about/ </w:t>
            </w:r>
          </w:p>
          <w:p w14:paraId="24779616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www.azbukafinansov.ru </w:t>
            </w:r>
          </w:p>
          <w:p w14:paraId="1AC59107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28597483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https://razvitum.ru/articles/35/2222?utm_so 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0AD79D8F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2A7A6D" w:rsidRPr="005141BF" w14:paraId="1E35DCCA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698F9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lastRenderedPageBreak/>
              <w:t xml:space="preserve">16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3AE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Зачем нужна реклама? Реклама и упаковка.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DB148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CD2D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A3620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505A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667A9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выражать свои мысли; </w:t>
            </w:r>
          </w:p>
          <w:p w14:paraId="69D38580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объяснять </w:t>
            </w:r>
          </w:p>
          <w:p w14:paraId="72B567CC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свое несогласие        и   пытаться </w:t>
            </w:r>
          </w:p>
          <w:p w14:paraId="345BF752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договориться; </w:t>
            </w:r>
          </w:p>
          <w:p w14:paraId="472BC228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       </w:t>
            </w:r>
          </w:p>
          <w:p w14:paraId="74C4494D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выполнять различные </w:t>
            </w:r>
          </w:p>
          <w:p w14:paraId="293D07D5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роли в группе (лидера, исполнителя, критика);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24FC5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B06CB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21606580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 http://richkid.ru/club/about/ www.azbukafinansov.ru </w:t>
            </w:r>
          </w:p>
          <w:p w14:paraId="0A22AB7B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6F194833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37F3C769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2A7A6D" w:rsidRPr="005141BF" w14:paraId="73B4BEF5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D8A2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17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AC79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Уроки Гнома-Эконома: реклама - «двигатель торговли».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B6DE9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42FD9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C9E7A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897E4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80369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овладевать        навыками </w:t>
            </w:r>
          </w:p>
          <w:p w14:paraId="0667971C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сотрудничества в </w:t>
            </w:r>
          </w:p>
          <w:p w14:paraId="4F1CB6FB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группе в совместном решении учебной задачи. </w:t>
            </w:r>
          </w:p>
          <w:p w14:paraId="1BA4A2A9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определять        и </w:t>
            </w:r>
          </w:p>
          <w:p w14:paraId="16010151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формулировать цель деятельности с </w:t>
            </w:r>
          </w:p>
          <w:p w14:paraId="3F9C44B0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помощью педагога; проговаривать </w:t>
            </w:r>
          </w:p>
          <w:p w14:paraId="6903D99E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последовательность действий;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07FC1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E489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4CD911F1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 http://richkid.ru/club/about/ </w:t>
            </w:r>
          </w:p>
          <w:p w14:paraId="3E9230E7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www.azbukafinansov.ru </w:t>
            </w:r>
          </w:p>
          <w:p w14:paraId="096AEC68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65FC0721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10AA636B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2A7A6D" w:rsidRPr="005141BF" w14:paraId="0423BB7B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EBAF5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lastRenderedPageBreak/>
              <w:t xml:space="preserve">18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72FE1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Зачем нужны деньги? 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B3B7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3951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96FD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B5B72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2836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выражать свои мысли; </w:t>
            </w:r>
          </w:p>
          <w:p w14:paraId="4EB38CF0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объяснять </w:t>
            </w:r>
          </w:p>
          <w:p w14:paraId="5932AD8D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свое несогласие        и   пытаться </w:t>
            </w:r>
          </w:p>
          <w:p w14:paraId="0838D650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договориться; </w:t>
            </w:r>
          </w:p>
          <w:p w14:paraId="0782779C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       </w:t>
            </w:r>
          </w:p>
          <w:p w14:paraId="33334628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выполнять различные </w:t>
            </w:r>
          </w:p>
          <w:p w14:paraId="511745FF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роли в группе (лидера, исполнителя, критика);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1CD6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DF02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7E6B4270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 http://richkid.ru/club/about/ </w:t>
            </w:r>
          </w:p>
          <w:p w14:paraId="73E0C669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www.azbukafinansov.ru </w:t>
            </w:r>
          </w:p>
          <w:p w14:paraId="11289093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5C3F1691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7B51973B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2A7A6D" w:rsidRPr="005141BF" w14:paraId="53C6D4B5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19B3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19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2D4D3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Как и где хранятся деньги?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B729A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85084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5B83D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9BF4C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C96DC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высказывать свое предположение; </w:t>
            </w:r>
          </w:p>
          <w:p w14:paraId="04C43E02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работать по предложенному </w:t>
            </w:r>
          </w:p>
          <w:p w14:paraId="778B7C29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педагогом плану; учиться отличать </w:t>
            </w:r>
          </w:p>
          <w:p w14:paraId="3D271BE5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верно выполненное </w:t>
            </w:r>
          </w:p>
          <w:p w14:paraId="2065E25B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задание от неверного; учиться совместно с </w:t>
            </w:r>
          </w:p>
          <w:p w14:paraId="7FA97F71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педагогом и другими учениками давать  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0FB5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Составление постера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65DC3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>http</w:t>
            </w:r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://</w:t>
            </w:r>
            <w:r w:rsidRPr="002A7A6D">
              <w:rPr>
                <w:rFonts w:ascii="Times New Roman" w:hAnsi="Times New Roman"/>
                <w:color w:val="000000"/>
                <w:lang w:eastAsia="ru-RU"/>
              </w:rPr>
              <w:t>www</w:t>
            </w:r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gorodfinansov</w:t>
            </w:r>
            <w:proofErr w:type="spellEnd"/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ru</w:t>
            </w:r>
            <w:proofErr w:type="spellEnd"/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2A7A6D">
              <w:rPr>
                <w:rFonts w:ascii="Times New Roman" w:hAnsi="Times New Roman"/>
                <w:color w:val="000000"/>
                <w:lang w:eastAsia="ru-RU"/>
              </w:rPr>
              <w:t>www</w:t>
            </w:r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azbukafinansov</w:t>
            </w:r>
            <w:proofErr w:type="spellEnd"/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ru</w:t>
            </w:r>
            <w:proofErr w:type="spellEnd"/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2A7A6D">
              <w:rPr>
                <w:rFonts w:ascii="Times New Roman" w:hAnsi="Times New Roman"/>
                <w:color w:val="000000"/>
                <w:lang w:eastAsia="ru-RU"/>
              </w:rPr>
              <w:t>http</w:t>
            </w:r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://</w:t>
            </w:r>
            <w:r w:rsidRPr="002A7A6D">
              <w:rPr>
                <w:rFonts w:ascii="Times New Roman" w:hAnsi="Times New Roman"/>
                <w:color w:val="000000"/>
                <w:lang w:eastAsia="ru-RU"/>
              </w:rPr>
              <w:t>www</w:t>
            </w:r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  <w:r w:rsidRPr="002A7A6D">
              <w:rPr>
                <w:rFonts w:ascii="Times New Roman" w:hAnsi="Times New Roman"/>
                <w:color w:val="000000"/>
                <w:lang w:eastAsia="ru-RU"/>
              </w:rPr>
              <w:t>it</w:t>
            </w:r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r w:rsidRPr="002A7A6D">
              <w:rPr>
                <w:rFonts w:ascii="Times New Roman" w:hAnsi="Times New Roman"/>
                <w:color w:val="000000"/>
                <w:lang w:eastAsia="ru-RU"/>
              </w:rPr>
              <w:t>n</w:t>
            </w:r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ru</w:t>
            </w:r>
            <w:proofErr w:type="spellEnd"/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 xml:space="preserve">/ </w:t>
            </w:r>
          </w:p>
          <w:p w14:paraId="71A7AE7F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http://www.uchportal.ru/load/136 ttp://michurin.com/index.htm http://michurin.com/index.htm   http://richkid.ru/club/about/ </w:t>
            </w:r>
          </w:p>
          <w:p w14:paraId="48DE21DE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www.azbukafinansov.ru </w:t>
            </w:r>
          </w:p>
          <w:p w14:paraId="0CC61280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25C06B9A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61ECC823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2A7A6D" w14:paraId="3FC5D80C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A1F5E" w14:textId="77777777" w:rsidR="002A7A6D" w:rsidRPr="00253974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2274D" w14:textId="77777777" w:rsidR="002A7A6D" w:rsidRPr="00253974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A79C1" w14:textId="77777777" w:rsidR="002A7A6D" w:rsidRPr="00253974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DD793" w14:textId="77777777" w:rsidR="002A7A6D" w:rsidRPr="00253974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02EA" w14:textId="77777777" w:rsidR="002A7A6D" w:rsidRPr="00253974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07CAF" w14:textId="77777777" w:rsidR="002A7A6D" w:rsidRPr="00253974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C2FD2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эмоциональную    </w:t>
            </w:r>
          </w:p>
          <w:p w14:paraId="06637ADC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оценку деятельности товарища;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D0F28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4514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7A6D" w:rsidRPr="005141BF" w14:paraId="01BEEA0D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E1EA6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20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A9B6C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Урок от Гнома-Эконома: деньги и страны.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96543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8BCF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6878D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AEFBB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BCC06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овладевать        навыками </w:t>
            </w:r>
          </w:p>
          <w:p w14:paraId="2E3EDC05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сотрудничества в </w:t>
            </w:r>
          </w:p>
          <w:p w14:paraId="3C8B7D7D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группе в совместном решении учебной задачи. </w:t>
            </w:r>
          </w:p>
          <w:p w14:paraId="4E59FDCD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определять        и </w:t>
            </w:r>
          </w:p>
          <w:p w14:paraId="6D6A6FB2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lastRenderedPageBreak/>
              <w:t xml:space="preserve">формулировать цель деятельности с </w:t>
            </w:r>
          </w:p>
          <w:p w14:paraId="274BF1C8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помощью педагога; проговаривать </w:t>
            </w:r>
          </w:p>
          <w:p w14:paraId="278751B6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последовательность действий;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749C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lastRenderedPageBreak/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42EB5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2940ABC6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 http://richkid.ru/club/about/ www.azbukafinansov.ru </w:t>
            </w:r>
          </w:p>
          <w:p w14:paraId="310A927D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7DA28ACA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5FB36F3A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lastRenderedPageBreak/>
              <w:t>paign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2A7A6D" w:rsidRPr="005141BF" w14:paraId="3E3D8E1C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5B05E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lastRenderedPageBreak/>
              <w:t xml:space="preserve">21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BD01C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Деньги (8 часов) Деньги России.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B7100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FAFF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BD4FD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6CB46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0FC59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ориентироваться в </w:t>
            </w:r>
          </w:p>
          <w:p w14:paraId="2CBD937D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своей системе знаний: отличать новое от уже </w:t>
            </w:r>
          </w:p>
          <w:p w14:paraId="7FCFDBE0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известного с помощью педагога; </w:t>
            </w:r>
          </w:p>
          <w:p w14:paraId="64332CCA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добывать новые знания: находить ответы на </w:t>
            </w:r>
          </w:p>
          <w:p w14:paraId="1A4A2A83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вопросы, используя </w:t>
            </w:r>
          </w:p>
          <w:p w14:paraId="2A4D90FF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свой жизненный опыт, информацию, </w:t>
            </w:r>
          </w:p>
          <w:p w14:paraId="7CC06352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полученную от </w:t>
            </w:r>
          </w:p>
          <w:p w14:paraId="7BAF3513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педагога, и используя </w:t>
            </w:r>
          </w:p>
          <w:p w14:paraId="0B941683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учебную литературу; </w:t>
            </w:r>
          </w:p>
          <w:p w14:paraId="4B3055C3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70032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Тест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F3649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48C26A3B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 http://richkid.ru/club/about/ www.azbukafinansov.ru </w:t>
            </w:r>
          </w:p>
          <w:p w14:paraId="65723FDC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6B08C05F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49C8FA77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2A7A6D" w:rsidRPr="005141BF" w14:paraId="2007BD44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8AB5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22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326FC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Как появились деньги? Первые деньги. Современные деньги.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B543C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B4E9A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32464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7DDE1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7DA80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овладевать        навыками </w:t>
            </w:r>
          </w:p>
          <w:p w14:paraId="14065192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сотрудничества в </w:t>
            </w:r>
          </w:p>
          <w:p w14:paraId="51740530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группе в совместном решении учебной задачи.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7D049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7628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</w:tc>
      </w:tr>
      <w:tr w:rsidR="002A7A6D" w:rsidRPr="005141BF" w14:paraId="0F1154D9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F5A9F" w14:textId="77777777" w:rsidR="002A7A6D" w:rsidRPr="00253974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46D50" w14:textId="77777777" w:rsidR="002A7A6D" w:rsidRPr="00253974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27119" w14:textId="77777777" w:rsidR="002A7A6D" w:rsidRPr="00253974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9C085" w14:textId="77777777" w:rsidR="002A7A6D" w:rsidRPr="00253974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B9280" w14:textId="77777777" w:rsidR="002A7A6D" w:rsidRPr="00253974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FE66F" w14:textId="77777777" w:rsidR="002A7A6D" w:rsidRPr="00253974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7F10F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определять        и </w:t>
            </w:r>
          </w:p>
          <w:p w14:paraId="12F7CA42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формулировать цель деятельности с </w:t>
            </w:r>
          </w:p>
          <w:p w14:paraId="4716F88E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помощью педагога; проговаривать </w:t>
            </w:r>
          </w:p>
          <w:p w14:paraId="574A2A5D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lastRenderedPageBreak/>
              <w:t xml:space="preserve">последовательность действий;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81643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F870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www.azbukafinansov.ru </w:t>
            </w:r>
          </w:p>
          <w:p w14:paraId="616989F9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28DEF285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0C0AA2B9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2A7A6D" w:rsidRPr="005141BF" w14:paraId="640F0871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0C0CE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23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16C9C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Деньги и товары.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08B58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6D62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2E34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666C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F582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высказывать свое предположение; </w:t>
            </w:r>
          </w:p>
          <w:p w14:paraId="429C3F83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работать по предложенному </w:t>
            </w:r>
          </w:p>
          <w:p w14:paraId="7F3D62C5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педагогом плану; учиться отличать </w:t>
            </w:r>
          </w:p>
          <w:p w14:paraId="71032C21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верно выполненное </w:t>
            </w:r>
          </w:p>
          <w:p w14:paraId="21C0E4E7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задание от неверного; учиться совместно с </w:t>
            </w:r>
          </w:p>
          <w:p w14:paraId="001A2F97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педагогом и другими учениками давать   </w:t>
            </w:r>
          </w:p>
          <w:p w14:paraId="07A053C7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эмоциональную    </w:t>
            </w:r>
          </w:p>
          <w:p w14:paraId="2CBABB4F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оценку деятельности товарища;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08887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26E89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5607448A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 http://richkid.ru/club/about/ www.azbukafinansov.ru </w:t>
            </w:r>
          </w:p>
          <w:p w14:paraId="6FDD3E41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15AA3D26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3EF8A642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2A7A6D" w:rsidRPr="005141BF" w14:paraId="6B83984B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C86B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24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C83E5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Что такое доходы и расходы? 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CA590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82FB9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B9EB4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44435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7B32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выражать свои мысли; </w:t>
            </w:r>
          </w:p>
          <w:p w14:paraId="4F08141D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объяснять </w:t>
            </w:r>
          </w:p>
          <w:p w14:paraId="03F88C68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свое несогласие        и   пытаться </w:t>
            </w:r>
          </w:p>
          <w:p w14:paraId="712F2C86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договориться; </w:t>
            </w:r>
          </w:p>
          <w:p w14:paraId="39CBFA1B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       </w:t>
            </w:r>
          </w:p>
          <w:p w14:paraId="6146A729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выполнять различные </w:t>
            </w:r>
          </w:p>
          <w:p w14:paraId="6E87C96D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роли в группе (лидера, исполнителя, критика); </w:t>
            </w:r>
          </w:p>
          <w:p w14:paraId="6A474C43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5954F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DD1EA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09EACC29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 http://richkid.ru/club/about/ www.azbukafinansov.ru </w:t>
            </w:r>
          </w:p>
          <w:p w14:paraId="0FA705AF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1591B450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11BF1B36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2A7A6D" w:rsidRPr="00CA1361" w14:paraId="328BE56B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65F7F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25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547F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Доходы и расходы моей семьи.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838F2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D6739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DAEE1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AB7EB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E8577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высказывать свое предположение; учиться работать по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310EE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>Мини-</w:t>
            </w:r>
          </w:p>
          <w:p w14:paraId="064D471E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исследование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F668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>http</w:t>
            </w:r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://</w:t>
            </w:r>
            <w:r w:rsidRPr="002A7A6D">
              <w:rPr>
                <w:rFonts w:ascii="Times New Roman" w:hAnsi="Times New Roman"/>
                <w:color w:val="000000"/>
                <w:lang w:eastAsia="ru-RU"/>
              </w:rPr>
              <w:t>www</w:t>
            </w:r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gorodfinansov</w:t>
            </w:r>
            <w:proofErr w:type="spellEnd"/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ru</w:t>
            </w:r>
            <w:proofErr w:type="spellEnd"/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2A7A6D">
              <w:rPr>
                <w:rFonts w:ascii="Times New Roman" w:hAnsi="Times New Roman"/>
                <w:color w:val="000000"/>
                <w:lang w:eastAsia="ru-RU"/>
              </w:rPr>
              <w:t>www</w:t>
            </w:r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azbukafinansov</w:t>
            </w:r>
            <w:proofErr w:type="spellEnd"/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ru</w:t>
            </w:r>
            <w:proofErr w:type="spellEnd"/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2A7A6D">
              <w:rPr>
                <w:rFonts w:ascii="Times New Roman" w:hAnsi="Times New Roman"/>
                <w:color w:val="000000"/>
                <w:lang w:eastAsia="ru-RU"/>
              </w:rPr>
              <w:t>http</w:t>
            </w:r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://</w:t>
            </w:r>
            <w:r w:rsidRPr="002A7A6D">
              <w:rPr>
                <w:rFonts w:ascii="Times New Roman" w:hAnsi="Times New Roman"/>
                <w:color w:val="000000"/>
                <w:lang w:eastAsia="ru-RU"/>
              </w:rPr>
              <w:t>www</w:t>
            </w:r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  <w:r w:rsidRPr="002A7A6D">
              <w:rPr>
                <w:rFonts w:ascii="Times New Roman" w:hAnsi="Times New Roman"/>
                <w:color w:val="000000"/>
                <w:lang w:eastAsia="ru-RU"/>
              </w:rPr>
              <w:t>it</w:t>
            </w:r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r w:rsidRPr="002A7A6D">
              <w:rPr>
                <w:rFonts w:ascii="Times New Roman" w:hAnsi="Times New Roman"/>
                <w:color w:val="000000"/>
                <w:lang w:eastAsia="ru-RU"/>
              </w:rPr>
              <w:t>n</w:t>
            </w:r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ru</w:t>
            </w:r>
            <w:proofErr w:type="spellEnd"/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 xml:space="preserve">/ </w:t>
            </w:r>
          </w:p>
          <w:p w14:paraId="75D2C992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>http</w:t>
            </w:r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://</w:t>
            </w:r>
            <w:r w:rsidRPr="002A7A6D">
              <w:rPr>
                <w:rFonts w:ascii="Times New Roman" w:hAnsi="Times New Roman"/>
                <w:color w:val="000000"/>
                <w:lang w:eastAsia="ru-RU"/>
              </w:rPr>
              <w:t>www</w:t>
            </w:r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uchportal</w:t>
            </w:r>
            <w:proofErr w:type="spellEnd"/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ru</w:t>
            </w:r>
            <w:proofErr w:type="spellEnd"/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>/</w:t>
            </w:r>
            <w:r w:rsidRPr="002A7A6D">
              <w:rPr>
                <w:rFonts w:ascii="Times New Roman" w:hAnsi="Times New Roman"/>
                <w:color w:val="000000"/>
                <w:lang w:eastAsia="ru-RU"/>
              </w:rPr>
              <w:t>load</w:t>
            </w:r>
            <w:r w:rsidRPr="002A7A6D">
              <w:rPr>
                <w:rFonts w:ascii="Times New Roman" w:hAnsi="Times New Roman"/>
                <w:color w:val="000000"/>
                <w:lang w:val="ru-RU" w:eastAsia="ru-RU"/>
              </w:rPr>
              <w:t xml:space="preserve">/136 </w:t>
            </w:r>
          </w:p>
        </w:tc>
      </w:tr>
      <w:tr w:rsidR="002A7A6D" w:rsidRPr="005141BF" w14:paraId="308BAE85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D0FC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936D4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93058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64D3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8F016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F3205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E9BDF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предложенному </w:t>
            </w:r>
          </w:p>
          <w:p w14:paraId="6B3E7A5F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педагогом плану; учиться отличать </w:t>
            </w:r>
          </w:p>
          <w:p w14:paraId="56E98FD6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верно выполненное </w:t>
            </w:r>
          </w:p>
          <w:p w14:paraId="593FF25C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задание от неверного; учиться совместно с </w:t>
            </w:r>
          </w:p>
          <w:p w14:paraId="0541A9AA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педагогом и другими учениками давать   </w:t>
            </w:r>
          </w:p>
          <w:p w14:paraId="431683FF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эмоциональную    </w:t>
            </w:r>
          </w:p>
          <w:p w14:paraId="51D2B20A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оценку деятельности товарища;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512C3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703F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ttp://michurin.com/index.htm http://michurin.com/index.htm </w:t>
            </w:r>
          </w:p>
          <w:p w14:paraId="14B7FD93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 http://richkid.ru/club/about/ www.azbukafinansov.ru </w:t>
            </w:r>
          </w:p>
          <w:p w14:paraId="7187BE53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7F9D72C1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56485903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2A7A6D" w:rsidRPr="005141BF" w14:paraId="0201CFC7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2E367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26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AE45F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Роль денег в жизни человека.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7F764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79DD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F883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A2A3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3A61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овладевать        навыками </w:t>
            </w:r>
          </w:p>
          <w:p w14:paraId="29977C1F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сотрудничества в </w:t>
            </w:r>
          </w:p>
          <w:p w14:paraId="338185C8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группе в совместном решении учебной задачи. </w:t>
            </w:r>
          </w:p>
          <w:p w14:paraId="0AF61F4E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определять        и </w:t>
            </w:r>
          </w:p>
          <w:p w14:paraId="1F1B980E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формулировать цель деятельности с </w:t>
            </w:r>
          </w:p>
          <w:p w14:paraId="00A504B7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помощью педагога; проговаривать </w:t>
            </w:r>
          </w:p>
          <w:p w14:paraId="55B299BA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последовательность действий;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045B8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F7E48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74DC7335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 http://richkid.ru/club/about/ </w:t>
            </w:r>
          </w:p>
          <w:p w14:paraId="483CBD67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www.azbukafinansov.ru </w:t>
            </w:r>
          </w:p>
          <w:p w14:paraId="5D3AE9B7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3824EE64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7BDA5528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2A7A6D" w:rsidRPr="005141BF" w14:paraId="32B292EE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BCAB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27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EA885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Маркетинг (4 часа) Урок от Гнома-Эконома: знакомимся с понятием </w:t>
            </w:r>
          </w:p>
          <w:p w14:paraId="2D03A9DE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«маркетинг» («рынок»).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8824B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B2626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374C6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37D6A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F08CC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высказывать свое предположение; </w:t>
            </w:r>
          </w:p>
          <w:p w14:paraId="45516A47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работать по предложенному </w:t>
            </w:r>
          </w:p>
          <w:p w14:paraId="5F66FC7C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педагогом плану; учиться отличать </w:t>
            </w:r>
          </w:p>
          <w:p w14:paraId="0CF100F5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верно выполненное </w:t>
            </w:r>
          </w:p>
          <w:p w14:paraId="14BE7DAA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задание от неверного; учиться совместно с </w:t>
            </w:r>
          </w:p>
          <w:p w14:paraId="6AE7A13F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lastRenderedPageBreak/>
              <w:t xml:space="preserve">педагогом и другими учениками давать  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1DA75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lastRenderedPageBreak/>
              <w:t xml:space="preserve">Тест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9BFC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625AF873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 http://richkid.ru/club/about/ www.azbukafinansov.ru </w:t>
            </w:r>
          </w:p>
          <w:p w14:paraId="56FA2ED0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56E2D600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5738A22E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lastRenderedPageBreak/>
              <w:t>paign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2A7A6D" w14:paraId="57D41D88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404B" w14:textId="77777777" w:rsidR="002A7A6D" w:rsidRPr="00253974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62ED" w14:textId="77777777" w:rsidR="002A7A6D" w:rsidRPr="00253974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E43C" w14:textId="77777777" w:rsidR="002A7A6D" w:rsidRPr="00253974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85DF" w14:textId="77777777" w:rsidR="002A7A6D" w:rsidRPr="00253974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9F12" w14:textId="77777777" w:rsidR="002A7A6D" w:rsidRPr="00253974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62DF5" w14:textId="77777777" w:rsidR="002A7A6D" w:rsidRPr="00253974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E0796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эмоциональную    </w:t>
            </w:r>
          </w:p>
          <w:p w14:paraId="496601CC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оценку деятельности товарища;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FD60F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ED52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7A6D" w:rsidRPr="005141BF" w14:paraId="5F311242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DD3D4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28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45BA9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Рынок. 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D2EC0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732BF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AFAB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9E458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1123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Игра «Магазин», </w:t>
            </w:r>
          </w:p>
          <w:p w14:paraId="51202748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овладевать        навыками </w:t>
            </w:r>
          </w:p>
          <w:p w14:paraId="598FDE81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сотрудничества в </w:t>
            </w:r>
          </w:p>
          <w:p w14:paraId="7F57E389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группе в совместном решении учебной задачи. </w:t>
            </w:r>
          </w:p>
          <w:p w14:paraId="69C0F574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определять        и </w:t>
            </w:r>
          </w:p>
          <w:p w14:paraId="2A95588E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формулировать цель деятельности с </w:t>
            </w:r>
          </w:p>
          <w:p w14:paraId="3E730B44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помощью педагога; проговаривать </w:t>
            </w:r>
          </w:p>
          <w:p w14:paraId="5E83F4B6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последовательность действий;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FCF20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9AC69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22E7EAF3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 http://richkid.ru/club/about/ www.azbukafinansov.ru </w:t>
            </w:r>
          </w:p>
          <w:p w14:paraId="362D2599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7D0836B2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3F273BE2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2A7A6D" w:rsidRPr="005141BF" w14:paraId="02269E50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660EA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29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0E346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Обмен. Торговля.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BCE6B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BE7A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A45D5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5CB5A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726C4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Игра «Магазин», </w:t>
            </w:r>
          </w:p>
          <w:p w14:paraId="01D71CC7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овладевать        навыками </w:t>
            </w:r>
          </w:p>
          <w:p w14:paraId="34779D3D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сотрудничества в </w:t>
            </w:r>
          </w:p>
          <w:p w14:paraId="6BD807AC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группе в совместном решении учебной задачи. </w:t>
            </w:r>
          </w:p>
          <w:p w14:paraId="59AB5282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определять        и </w:t>
            </w:r>
          </w:p>
          <w:p w14:paraId="1C893D57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формулировать цель деятельности с </w:t>
            </w:r>
          </w:p>
          <w:p w14:paraId="5802EC99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помощью педагога; проговаривать </w:t>
            </w:r>
          </w:p>
          <w:p w14:paraId="033B9A0E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lastRenderedPageBreak/>
              <w:t xml:space="preserve">последовательность действий; 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1B0DA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lastRenderedPageBreak/>
              <w:t xml:space="preserve">Игра </w:t>
            </w:r>
          </w:p>
          <w:p w14:paraId="103A63A8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«Магазин»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DE0F3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4E7B979A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 http://richkid.ru/club/about/ www.azbukafinansov.ru </w:t>
            </w:r>
          </w:p>
          <w:p w14:paraId="7673DA2A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55857AB0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7CC08E78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2A7A6D" w:rsidRPr="005141BF" w14:paraId="59B679D4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41B56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30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97588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Продавец и покупатель.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EB13B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0193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30F6A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31306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DC2E4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овладевать        навыками </w:t>
            </w:r>
          </w:p>
          <w:p w14:paraId="080A8C62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сотрудничества в </w:t>
            </w:r>
          </w:p>
          <w:p w14:paraId="17B84021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группе в совместном решении учебной задачи.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0F221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5A20B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</w:tc>
      </w:tr>
      <w:tr w:rsidR="002A7A6D" w:rsidRPr="00640BA9" w14:paraId="25E7C279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C96B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32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E95B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Задачи от Гнома - Эконома (2 часа) </w:t>
            </w:r>
          </w:p>
          <w:p w14:paraId="12A63FF2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Гном – Эконом проводит </w:t>
            </w:r>
          </w:p>
          <w:p w14:paraId="0EEFF25F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«Экономическое Поле Чудес».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1D69E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33666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AE070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10C6A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635A5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ориентироваться в </w:t>
            </w:r>
          </w:p>
          <w:p w14:paraId="0294CD97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своей системе знаний: отличать новое от уже </w:t>
            </w:r>
          </w:p>
          <w:p w14:paraId="219FDABF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известного с помощью педагога; </w:t>
            </w:r>
          </w:p>
          <w:p w14:paraId="0C979068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добывать новые знания: находить ответы на </w:t>
            </w:r>
          </w:p>
          <w:p w14:paraId="2D8BA70C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вопросы, используя </w:t>
            </w:r>
          </w:p>
          <w:p w14:paraId="619432DA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свой жизненный опыт, информацию, </w:t>
            </w:r>
          </w:p>
          <w:p w14:paraId="0D6FB794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полученную от </w:t>
            </w:r>
          </w:p>
          <w:p w14:paraId="11E26F34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педагога, и используя учебную литературу;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0C77A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165E5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392EBC1D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 http://richkid.ru/club/about/ www.azbukafinansov.ru </w:t>
            </w:r>
          </w:p>
          <w:p w14:paraId="50F367AC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24DD18BD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https://razvitum.ru/articles/35/2222?utm_so 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urce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email&amp;utm_medium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>=</w:t>
            </w: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email&amp;utm_cam</w:t>
            </w:r>
            <w:proofErr w:type="spellEnd"/>
          </w:p>
          <w:p w14:paraId="510AC9AD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A7A6D">
              <w:rPr>
                <w:rFonts w:ascii="Times New Roman" w:hAnsi="Times New Roman"/>
                <w:color w:val="000000"/>
                <w:lang w:eastAsia="ru-RU"/>
              </w:rPr>
              <w:t>paign</w:t>
            </w:r>
            <w:proofErr w:type="spellEnd"/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=1089&amp;utm_content=article https://fmc.hse.ru/primarySchool </w:t>
            </w:r>
          </w:p>
        </w:tc>
      </w:tr>
      <w:tr w:rsidR="002A7A6D" w14:paraId="4562EB26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37B53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33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F0774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Подводим итоги первого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DC0FC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6734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FFB2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1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E2648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7119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выражать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296DC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25A66" w14:textId="77777777" w:rsidR="002A7A6D" w:rsidRPr="002A7A6D" w:rsidRDefault="00CA1361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hyperlink r:id="rId7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http://www.gorodfinansov.ru</w:t>
              </w:r>
            </w:hyperlink>
            <w:hyperlink r:id="rId8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 xml:space="preserve"> </w:t>
              </w:r>
            </w:hyperlink>
          </w:p>
        </w:tc>
      </w:tr>
      <w:tr w:rsidR="002A7A6D" w:rsidRPr="00640BA9" w14:paraId="1C8F2A4C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3E073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69F35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экономического года.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65871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DCFD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9AC27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E30A2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C6FE0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свои мысли; </w:t>
            </w:r>
          </w:p>
          <w:p w14:paraId="0E9CA09F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объяснять </w:t>
            </w:r>
          </w:p>
          <w:p w14:paraId="29CAA8BD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свое несогласие        и   пытаться </w:t>
            </w:r>
          </w:p>
          <w:p w14:paraId="5EB81E3E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договориться; </w:t>
            </w:r>
          </w:p>
          <w:p w14:paraId="586D2A95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учиться        </w:t>
            </w:r>
          </w:p>
          <w:p w14:paraId="6F076BD8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lastRenderedPageBreak/>
              <w:t xml:space="preserve">выполнять различные </w:t>
            </w:r>
          </w:p>
          <w:p w14:paraId="0AC135E2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роли в группе (лидера, исполнителя, критика);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CCEAF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1D02B" w14:textId="77777777" w:rsidR="002A7A6D" w:rsidRPr="002A7A6D" w:rsidRDefault="00CA1361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val="ru-RU" w:eastAsia="ru-RU"/>
              </w:rPr>
            </w:pPr>
            <w:hyperlink r:id="rId9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www</w:t>
              </w:r>
              <w:r w:rsidR="002A7A6D" w:rsidRPr="002A7A6D">
                <w:rPr>
                  <w:rStyle w:val="aff8"/>
                  <w:rFonts w:ascii="Times New Roman" w:hAnsi="Times New Roman"/>
                  <w:lang w:val="ru-RU" w:eastAsia="ru-RU"/>
                </w:rPr>
                <w:t>.</w:t>
              </w:r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azbukafinansov</w:t>
              </w:r>
              <w:r w:rsidR="002A7A6D" w:rsidRPr="002A7A6D">
                <w:rPr>
                  <w:rStyle w:val="aff8"/>
                  <w:rFonts w:ascii="Times New Roman" w:hAnsi="Times New Roman"/>
                  <w:lang w:val="ru-RU" w:eastAsia="ru-RU"/>
                </w:rPr>
                <w:t>.</w:t>
              </w:r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ru</w:t>
              </w:r>
            </w:hyperlink>
            <w:hyperlink r:id="rId10">
              <w:r w:rsidR="002A7A6D" w:rsidRPr="002A7A6D">
                <w:rPr>
                  <w:rStyle w:val="aff8"/>
                  <w:rFonts w:ascii="Times New Roman" w:hAnsi="Times New Roman"/>
                  <w:lang w:val="ru-RU" w:eastAsia="ru-RU"/>
                </w:rPr>
                <w:t xml:space="preserve"> </w:t>
              </w:r>
            </w:hyperlink>
            <w:hyperlink r:id="rId11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http</w:t>
              </w:r>
              <w:r w:rsidR="002A7A6D" w:rsidRPr="002A7A6D">
                <w:rPr>
                  <w:rStyle w:val="aff8"/>
                  <w:rFonts w:ascii="Times New Roman" w:hAnsi="Times New Roman"/>
                  <w:lang w:val="ru-RU" w:eastAsia="ru-RU"/>
                </w:rPr>
                <w:t>://</w:t>
              </w:r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www</w:t>
              </w:r>
              <w:r w:rsidR="002A7A6D" w:rsidRPr="002A7A6D">
                <w:rPr>
                  <w:rStyle w:val="aff8"/>
                  <w:rFonts w:ascii="Times New Roman" w:hAnsi="Times New Roman"/>
                  <w:lang w:val="ru-RU" w:eastAsia="ru-RU"/>
                </w:rPr>
                <w:t>.</w:t>
              </w:r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it</w:t>
              </w:r>
            </w:hyperlink>
            <w:hyperlink r:id="rId12">
              <w:r w:rsidR="002A7A6D" w:rsidRPr="002A7A6D">
                <w:rPr>
                  <w:rStyle w:val="aff8"/>
                  <w:rFonts w:ascii="Times New Roman" w:hAnsi="Times New Roman"/>
                  <w:lang w:val="ru-RU" w:eastAsia="ru-RU"/>
                </w:rPr>
                <w:t>-</w:t>
              </w:r>
            </w:hyperlink>
            <w:hyperlink r:id="rId13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n</w:t>
              </w:r>
              <w:r w:rsidR="002A7A6D" w:rsidRPr="002A7A6D">
                <w:rPr>
                  <w:rStyle w:val="aff8"/>
                  <w:rFonts w:ascii="Times New Roman" w:hAnsi="Times New Roman"/>
                  <w:lang w:val="ru-RU" w:eastAsia="ru-RU"/>
                </w:rPr>
                <w:t>.</w:t>
              </w:r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ru</w:t>
              </w:r>
              <w:r w:rsidR="002A7A6D" w:rsidRPr="002A7A6D">
                <w:rPr>
                  <w:rStyle w:val="aff8"/>
                  <w:rFonts w:ascii="Times New Roman" w:hAnsi="Times New Roman"/>
                  <w:lang w:val="ru-RU" w:eastAsia="ru-RU"/>
                </w:rPr>
                <w:t>/</w:t>
              </w:r>
            </w:hyperlink>
            <w:hyperlink r:id="rId14">
              <w:r w:rsidR="002A7A6D" w:rsidRPr="002A7A6D">
                <w:rPr>
                  <w:rStyle w:val="aff8"/>
                  <w:rFonts w:ascii="Times New Roman" w:hAnsi="Times New Roman"/>
                  <w:lang w:val="ru-RU" w:eastAsia="ru-RU"/>
                </w:rPr>
                <w:t xml:space="preserve"> </w:t>
              </w:r>
            </w:hyperlink>
          </w:p>
          <w:p w14:paraId="002BA4C4" w14:textId="77777777" w:rsidR="002A7A6D" w:rsidRPr="002A7A6D" w:rsidRDefault="00CA1361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hyperlink r:id="rId15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http://www.uchportal.ru/load/136</w:t>
              </w:r>
            </w:hyperlink>
            <w:hyperlink r:id="rId16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 xml:space="preserve"> </w:t>
              </w:r>
            </w:hyperlink>
            <w:r w:rsidR="002A7A6D" w:rsidRPr="002A7A6D">
              <w:rPr>
                <w:rFonts w:ascii="Times New Roman" w:hAnsi="Times New Roman"/>
                <w:color w:val="000000"/>
                <w:lang w:eastAsia="ru-RU"/>
              </w:rPr>
              <w:t xml:space="preserve">ttp://michurin.com/index.htm </w:t>
            </w:r>
            <w:hyperlink r:id="rId17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http</w:t>
              </w:r>
            </w:hyperlink>
            <w:hyperlink r:id="rId18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://</w:t>
              </w:r>
            </w:hyperlink>
            <w:hyperlink r:id="rId19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michurin</w:t>
              </w:r>
            </w:hyperlink>
            <w:hyperlink r:id="rId20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.</w:t>
              </w:r>
            </w:hyperlink>
            <w:hyperlink r:id="rId21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com</w:t>
              </w:r>
            </w:hyperlink>
            <w:hyperlink r:id="rId22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/</w:t>
              </w:r>
            </w:hyperlink>
            <w:hyperlink r:id="rId23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index</w:t>
              </w:r>
            </w:hyperlink>
            <w:hyperlink r:id="rId24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.</w:t>
              </w:r>
            </w:hyperlink>
            <w:hyperlink r:id="rId25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htm</w:t>
              </w:r>
            </w:hyperlink>
            <w:hyperlink r:id="rId26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 xml:space="preserve"> </w:t>
              </w:r>
            </w:hyperlink>
            <w:r w:rsidR="002A7A6D" w:rsidRPr="002A7A6D">
              <w:rPr>
                <w:rFonts w:ascii="Times New Roman" w:hAnsi="Times New Roman"/>
                <w:color w:val="000000"/>
                <w:lang w:eastAsia="ru-RU"/>
              </w:rPr>
              <w:t xml:space="preserve">  </w:t>
            </w:r>
            <w:hyperlink r:id="rId27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http</w:t>
              </w:r>
            </w:hyperlink>
            <w:hyperlink r:id="rId28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://</w:t>
              </w:r>
            </w:hyperlink>
            <w:hyperlink r:id="rId29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richkid</w:t>
              </w:r>
            </w:hyperlink>
            <w:hyperlink r:id="rId30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.</w:t>
              </w:r>
            </w:hyperlink>
            <w:hyperlink r:id="rId31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ru</w:t>
              </w:r>
            </w:hyperlink>
            <w:hyperlink r:id="rId32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/</w:t>
              </w:r>
            </w:hyperlink>
            <w:hyperlink r:id="rId33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club</w:t>
              </w:r>
            </w:hyperlink>
            <w:hyperlink r:id="rId34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/</w:t>
              </w:r>
            </w:hyperlink>
            <w:hyperlink r:id="rId35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about</w:t>
              </w:r>
            </w:hyperlink>
            <w:hyperlink r:id="rId36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/</w:t>
              </w:r>
            </w:hyperlink>
            <w:hyperlink r:id="rId37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 xml:space="preserve"> </w:t>
              </w:r>
            </w:hyperlink>
          </w:p>
          <w:p w14:paraId="255CADF3" w14:textId="77777777" w:rsidR="002A7A6D" w:rsidRPr="002A7A6D" w:rsidRDefault="00CA1361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hyperlink r:id="rId38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www.azbukafinansov.ru</w:t>
              </w:r>
            </w:hyperlink>
            <w:hyperlink r:id="rId39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 xml:space="preserve"> </w:t>
              </w:r>
            </w:hyperlink>
          </w:p>
          <w:p w14:paraId="6F8A0656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  <w:p w14:paraId="1D220F46" w14:textId="77777777" w:rsidR="002A7A6D" w:rsidRPr="002A7A6D" w:rsidRDefault="00CA1361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hyperlink r:id="rId40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https</w:t>
              </w:r>
            </w:hyperlink>
            <w:hyperlink r:id="rId41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://</w:t>
              </w:r>
            </w:hyperlink>
            <w:hyperlink r:id="rId42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razvitum</w:t>
              </w:r>
            </w:hyperlink>
            <w:hyperlink r:id="rId43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.</w:t>
              </w:r>
            </w:hyperlink>
            <w:hyperlink r:id="rId44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ru</w:t>
              </w:r>
            </w:hyperlink>
            <w:hyperlink r:id="rId45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/</w:t>
              </w:r>
            </w:hyperlink>
            <w:hyperlink r:id="rId46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articles</w:t>
              </w:r>
            </w:hyperlink>
            <w:hyperlink r:id="rId47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/35/2222?</w:t>
              </w:r>
            </w:hyperlink>
            <w:hyperlink r:id="rId48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utm</w:t>
              </w:r>
            </w:hyperlink>
            <w:hyperlink r:id="rId49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_</w:t>
              </w:r>
            </w:hyperlink>
            <w:hyperlink r:id="rId50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 xml:space="preserve">so </w:t>
              </w:r>
            </w:hyperlink>
            <w:hyperlink r:id="rId51">
              <w:proofErr w:type="spellStart"/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urce</w:t>
              </w:r>
              <w:proofErr w:type="spellEnd"/>
            </w:hyperlink>
            <w:hyperlink r:id="rId52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=</w:t>
              </w:r>
              <w:proofErr w:type="spellStart"/>
            </w:hyperlink>
            <w:hyperlink r:id="rId53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email</w:t>
              </w:r>
            </w:hyperlink>
            <w:hyperlink r:id="rId54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&amp;</w:t>
              </w:r>
            </w:hyperlink>
            <w:hyperlink r:id="rId55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utm</w:t>
              </w:r>
            </w:hyperlink>
            <w:hyperlink r:id="rId56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_</w:t>
              </w:r>
            </w:hyperlink>
            <w:hyperlink r:id="rId57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medium</w:t>
              </w:r>
              <w:proofErr w:type="spellEnd"/>
            </w:hyperlink>
            <w:hyperlink r:id="rId58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=</w:t>
              </w:r>
              <w:proofErr w:type="spellStart"/>
            </w:hyperlink>
            <w:hyperlink r:id="rId59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email</w:t>
              </w:r>
            </w:hyperlink>
            <w:hyperlink r:id="rId60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&amp;</w:t>
              </w:r>
            </w:hyperlink>
            <w:hyperlink r:id="rId61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utm</w:t>
              </w:r>
            </w:hyperlink>
            <w:hyperlink r:id="rId62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_</w:t>
              </w:r>
            </w:hyperlink>
            <w:hyperlink r:id="rId63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cam</w:t>
              </w:r>
              <w:proofErr w:type="spellEnd"/>
            </w:hyperlink>
          </w:p>
          <w:p w14:paraId="3EB0B7FD" w14:textId="77777777" w:rsidR="002A7A6D" w:rsidRPr="002A7A6D" w:rsidRDefault="00CA1361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hyperlink r:id="rId64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paign</w:t>
              </w:r>
            </w:hyperlink>
            <w:hyperlink r:id="rId65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=1089&amp;</w:t>
              </w:r>
            </w:hyperlink>
            <w:hyperlink r:id="rId66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utm</w:t>
              </w:r>
            </w:hyperlink>
            <w:hyperlink r:id="rId67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_</w:t>
              </w:r>
            </w:hyperlink>
            <w:hyperlink r:id="rId68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content</w:t>
              </w:r>
            </w:hyperlink>
            <w:hyperlink r:id="rId69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=</w:t>
              </w:r>
            </w:hyperlink>
            <w:hyperlink r:id="rId70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>article</w:t>
              </w:r>
            </w:hyperlink>
            <w:hyperlink r:id="rId71">
              <w:r w:rsidR="002A7A6D" w:rsidRPr="002A7A6D">
                <w:rPr>
                  <w:rStyle w:val="aff8"/>
                  <w:rFonts w:ascii="Times New Roman" w:hAnsi="Times New Roman"/>
                  <w:lang w:eastAsia="ru-RU"/>
                </w:rPr>
                <w:t xml:space="preserve"> </w:t>
              </w:r>
            </w:hyperlink>
            <w:r w:rsidR="002A7A6D" w:rsidRPr="002A7A6D">
              <w:rPr>
                <w:rFonts w:ascii="Times New Roman" w:hAnsi="Times New Roman"/>
                <w:color w:val="000000"/>
                <w:lang w:eastAsia="ru-RU"/>
              </w:rPr>
              <w:t xml:space="preserve">https://fmc.hse.ru/primarySchool </w:t>
            </w:r>
          </w:p>
        </w:tc>
      </w:tr>
      <w:tr w:rsidR="002A7A6D" w14:paraId="2E296ED9" w14:textId="77777777" w:rsidTr="002A7A6D">
        <w:trPr>
          <w:trHeight w:val="1022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660BA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A578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Итого: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DEE00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34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01DCA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932C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14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1BFBA" w14:textId="77777777" w:rsidR="002A7A6D" w:rsidRPr="002A7A6D" w:rsidRDefault="002A7A6D" w:rsidP="002A7A6D">
            <w:pPr>
              <w:spacing w:after="0" w:line="259" w:lineRule="auto"/>
              <w:ind w:right="21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</w:pPr>
            <w:r w:rsidRPr="002A7A6D">
              <w:rPr>
                <w:rFonts w:ascii="Times New Roman" w:hAnsi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4F3A7" w14:textId="77777777" w:rsidR="002A7A6D" w:rsidRPr="002A7A6D" w:rsidRDefault="002A7A6D" w:rsidP="002A7A6D">
            <w:pPr>
              <w:spacing w:after="0" w:line="259" w:lineRule="auto"/>
              <w:ind w:right="89"/>
              <w:jc w:val="center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4002C" w14:textId="77777777" w:rsidR="002A7A6D" w:rsidRPr="002A7A6D" w:rsidRDefault="002A7A6D" w:rsidP="002A7A6D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2A7A6D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9 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75BCC" w14:textId="77777777" w:rsidR="002A7A6D" w:rsidRPr="002A7A6D" w:rsidRDefault="002A7A6D" w:rsidP="002A7A6D">
            <w:pPr>
              <w:spacing w:after="0" w:line="238" w:lineRule="auto"/>
              <w:ind w:left="1" w:right="172"/>
              <w:rPr>
                <w:rFonts w:ascii="Times New Roman" w:hAnsi="Times New Roman"/>
                <w:color w:val="000000"/>
                <w:lang w:eastAsia="ru-RU"/>
              </w:rPr>
            </w:pPr>
            <w:r w:rsidRPr="002A7A6D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</w:tr>
    </w:tbl>
    <w:p w14:paraId="22757AF2" w14:textId="33E28E86" w:rsidR="00B05944" w:rsidRPr="002A7A6D" w:rsidRDefault="00B05944" w:rsidP="00586D28">
      <w:pPr>
        <w:rPr>
          <w:rFonts w:ascii="Times New Roman" w:hAnsi="Times New Roman"/>
          <w:sz w:val="28"/>
          <w:szCs w:val="28"/>
        </w:rPr>
        <w:sectPr w:rsidR="00B05944" w:rsidRPr="002A7A6D">
          <w:pgSz w:w="16840" w:h="11900"/>
          <w:pgMar w:top="284" w:right="640" w:bottom="1440" w:left="666" w:header="720" w:footer="720" w:gutter="0"/>
          <w:cols w:space="720" w:equalWidth="0">
            <w:col w:w="15534"/>
          </w:cols>
          <w:docGrid w:linePitch="360"/>
        </w:sectPr>
      </w:pPr>
    </w:p>
    <w:p w14:paraId="0FFA4F63" w14:textId="77777777" w:rsidR="001D3A33" w:rsidRPr="002A7A6D" w:rsidRDefault="001D3A33" w:rsidP="00586D28">
      <w:pPr>
        <w:autoSpaceDE w:val="0"/>
        <w:autoSpaceDN w:val="0"/>
        <w:spacing w:after="78" w:line="220" w:lineRule="exact"/>
      </w:pPr>
    </w:p>
    <w:p w14:paraId="10C448A8" w14:textId="77777777" w:rsidR="001D3A33" w:rsidRDefault="001D3A33" w:rsidP="00586D28">
      <w:pPr>
        <w:autoSpaceDE w:val="0"/>
        <w:autoSpaceDN w:val="0"/>
        <w:spacing w:after="320" w:line="230" w:lineRule="auto"/>
      </w:pPr>
      <w:r>
        <w:rPr>
          <w:rFonts w:ascii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0A0" w:firstRow="1" w:lastRow="0" w:firstColumn="1" w:lastColumn="0" w:noHBand="0" w:noVBand="0"/>
      </w:tblPr>
      <w:tblGrid>
        <w:gridCol w:w="576"/>
        <w:gridCol w:w="3144"/>
        <w:gridCol w:w="734"/>
        <w:gridCol w:w="1620"/>
        <w:gridCol w:w="1668"/>
        <w:gridCol w:w="1574"/>
        <w:gridCol w:w="1574"/>
      </w:tblGrid>
      <w:tr w:rsidR="00D37D6C" w:rsidRPr="00D9768E" w14:paraId="11041876" w14:textId="77777777" w:rsidTr="00D37D6C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2417A4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bookmarkStart w:id="1" w:name="_Hlk138443305"/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  <w:r w:rsidRPr="00D9768E">
              <w:br/>
            </w:r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ABDAC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4C2D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791A" w14:textId="27EC21A1" w:rsidR="00D37D6C" w:rsidRPr="00D37D6C" w:rsidRDefault="00D37D6C" w:rsidP="00DB59EF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557F5E" w14:textId="0FFC40F4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D37D6C" w:rsidRPr="00D9768E" w14:paraId="4112B4C8" w14:textId="77777777" w:rsidTr="00D37D6C">
        <w:trPr>
          <w:trHeight w:hRule="exact" w:val="828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1C24" w14:textId="77777777" w:rsidR="00D37D6C" w:rsidRPr="00D9768E" w:rsidRDefault="00D37D6C" w:rsidP="00DB59EF"/>
        </w:tc>
        <w:tc>
          <w:tcPr>
            <w:tcW w:w="3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37089" w14:textId="77777777" w:rsidR="00D37D6C" w:rsidRPr="00D9768E" w:rsidRDefault="00D37D6C" w:rsidP="00DB59EF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61215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490430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326965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DA080" w14:textId="77777777" w:rsidR="00D37D6C" w:rsidRPr="00D9768E" w:rsidRDefault="00D37D6C" w:rsidP="00DB59EF"/>
        </w:tc>
        <w:tc>
          <w:tcPr>
            <w:tcW w:w="1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A1E8B" w14:textId="52B6B795" w:rsidR="00D37D6C" w:rsidRPr="00D9768E" w:rsidRDefault="00D37D6C" w:rsidP="00DB59EF"/>
        </w:tc>
      </w:tr>
      <w:tr w:rsidR="00D37D6C" w:rsidRPr="00D9768E" w14:paraId="38E94CF9" w14:textId="77777777" w:rsidTr="00253974">
        <w:trPr>
          <w:trHeight w:hRule="exact" w:val="178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AE20E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EF69C0" w14:textId="77777777" w:rsidR="00253974" w:rsidRDefault="00D37D6C" w:rsidP="00253974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 w:eastAsia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r w:rsidRPr="00253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и </w:t>
            </w:r>
            <w:r w:rsidRPr="00253974">
              <w:rPr>
                <w:lang w:val="ru-RU"/>
              </w:rPr>
              <w:br/>
            </w:r>
            <w:r w:rsidRPr="00253974">
              <w:rPr>
                <w:rFonts w:ascii="Times New Roman" w:hAnsi="Times New Roman"/>
                <w:color w:val="000000"/>
                <w:sz w:val="24"/>
                <w:lang w:val="ru-RU"/>
              </w:rPr>
              <w:t>цифра 1</w:t>
            </w:r>
            <w:r w:rsidR="00253974" w:rsidRPr="0025397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  <w:p w14:paraId="04319D0F" w14:textId="1E8E5076" w:rsidR="00D37D6C" w:rsidRPr="00253974" w:rsidRDefault="00253974" w:rsidP="00253974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8B763A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>Введение. Что изучает наука «экономика»</w:t>
            </w:r>
            <w:r w:rsidRPr="008B763A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>( ФГ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>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62F91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FA49A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99B1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091F3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C05E2A" w14:textId="0DF33262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13E38818" w14:textId="77777777" w:rsidTr="00D37D6C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3AAC85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94FC6" w14:textId="77777777" w:rsidR="00D37D6C" w:rsidRPr="00D9768E" w:rsidRDefault="00D37D6C" w:rsidP="00DB59EF">
            <w:pPr>
              <w:autoSpaceDE w:val="0"/>
              <w:autoSpaceDN w:val="0"/>
              <w:spacing w:before="100" w:after="0" w:line="271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761029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56B555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75FCF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7F879" w14:textId="77777777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47F088" w14:textId="534BE188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66CBCE94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8CFC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77843E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1929E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91B4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8012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13703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0FCA2C" w14:textId="2FA3FA2C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16EC0E26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0E06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6CB033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B0488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B3F2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11B7E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D93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D622C" w14:textId="4F683D70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1F130FDC" w14:textId="77777777" w:rsidTr="00253974">
        <w:trPr>
          <w:trHeight w:hRule="exact" w:val="23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E78B5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36E25" w14:textId="77777777" w:rsidR="00253974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r w:rsidRPr="00253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и </w:t>
            </w:r>
            <w:r w:rsidRPr="00253974">
              <w:rPr>
                <w:lang w:val="ru-RU"/>
              </w:rPr>
              <w:br/>
            </w:r>
            <w:r w:rsidRPr="00253974">
              <w:rPr>
                <w:rFonts w:ascii="Times New Roman" w:hAnsi="Times New Roman"/>
                <w:color w:val="000000"/>
                <w:sz w:val="24"/>
                <w:lang w:val="ru-RU"/>
              </w:rPr>
              <w:t>цифра 5</w:t>
            </w:r>
          </w:p>
          <w:p w14:paraId="65D86F26" w14:textId="0B340FCE" w:rsidR="00D37D6C" w:rsidRPr="00253974" w:rsidRDefault="00253974" w:rsidP="00DB59E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5397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  <w:r w:rsidRPr="008B763A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>Давайте познакомимся: Гном – Эконом рассуждает о понятии «потребность</w:t>
            </w:r>
            <w:proofErr w:type="gramStart"/>
            <w:r w:rsidRPr="008B763A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>».</w:t>
            </w:r>
            <w:r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>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  <w:r w:rsidRPr="00253974">
              <w:rPr>
                <w:rFonts w:ascii="Times New Roman" w:hAnsi="Times New Roman"/>
                <w:b/>
                <w:bCs/>
                <w:color w:val="000000"/>
                <w:sz w:val="24"/>
                <w:lang w:val="ru-RU" w:eastAsia="ru-RU"/>
              </w:rPr>
              <w:t>ФГ</w:t>
            </w:r>
            <w:r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>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D050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25EF6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5DF57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6B6EF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593354" w14:textId="2DDFD40D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229A7BEA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54257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2D3491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9: различение, чтение, запись. Числа 1 - 5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69AA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8F6B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E1E8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2755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A5BEED" w14:textId="0E34E238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38055DAB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90967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E99154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78F02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A2ABB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25C4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CC1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9977D" w14:textId="620CA911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1F620E74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738F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825A3E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CBA9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1E0F7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31AF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9B17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E1394" w14:textId="24A76851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77111BFB" w14:textId="77777777" w:rsidTr="00D37D6C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12B0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C1F1A" w14:textId="77777777" w:rsidR="00D37D6C" w:rsidRPr="00D9768E" w:rsidRDefault="00D37D6C" w:rsidP="00DB59EF">
            <w:pPr>
              <w:autoSpaceDE w:val="0"/>
              <w:autoSpaceDN w:val="0"/>
              <w:spacing w:before="98" w:after="0" w:line="274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F222C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2E041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EC1B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702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20A970" w14:textId="1CFAB585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1B2F374A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B546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10.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920D19" w14:textId="66017E73" w:rsidR="00D37D6C" w:rsidRPr="00253974" w:rsidRDefault="00253974" w:rsidP="00253974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</w:t>
            </w:r>
            <w:r w:rsidR="00D37D6C"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исла от 1 до 9: различение, чтение, запись. </w:t>
            </w:r>
            <w:r w:rsidR="00D37D6C" w:rsidRPr="00253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и </w:t>
            </w:r>
            <w:r w:rsidR="00D37D6C" w:rsidRPr="00253974">
              <w:rPr>
                <w:lang w:val="ru-RU"/>
              </w:rPr>
              <w:br/>
            </w:r>
            <w:r w:rsidR="00D37D6C" w:rsidRPr="00253974">
              <w:rPr>
                <w:rFonts w:ascii="Times New Roman" w:hAnsi="Times New Roman"/>
                <w:color w:val="000000"/>
                <w:sz w:val="24"/>
                <w:lang w:val="ru-RU"/>
              </w:rPr>
              <w:t>цифра 9</w:t>
            </w:r>
            <w:r w:rsidRPr="0025397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D4B80" w14:textId="77777777" w:rsidR="00D37D6C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  <w:p w14:paraId="59E4B7DD" w14:textId="77777777" w:rsidR="00253974" w:rsidRDefault="00253974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</w:rPr>
            </w:pPr>
          </w:p>
          <w:p w14:paraId="49B2FCB9" w14:textId="77777777" w:rsidR="00253974" w:rsidRDefault="00253974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</w:rPr>
            </w:pPr>
          </w:p>
          <w:p w14:paraId="040D4077" w14:textId="366E8A0E" w:rsidR="00253974" w:rsidRPr="00D9768E" w:rsidRDefault="00253974" w:rsidP="00DB59EF">
            <w:pPr>
              <w:autoSpaceDE w:val="0"/>
              <w:autoSpaceDN w:val="0"/>
              <w:spacing w:before="98" w:after="0" w:line="230" w:lineRule="auto"/>
              <w:ind w:left="74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EDA8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2BAA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E9DCD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61F66" w14:textId="33648066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253974" w:rsidRPr="00D9768E" w14:paraId="3A468B45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95EEC6" w14:textId="77777777" w:rsidR="00253974" w:rsidRPr="00D9768E" w:rsidRDefault="00253974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F5EAAF" w14:textId="05B4D096" w:rsidR="00253974" w:rsidRDefault="00253974" w:rsidP="00253974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B763A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>Какие бывают потребности?</w:t>
            </w:r>
            <w:r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( </w:t>
            </w:r>
            <w:r w:rsidRPr="00253974">
              <w:rPr>
                <w:rFonts w:ascii="Times New Roman" w:hAnsi="Times New Roman"/>
                <w:b/>
                <w:bCs/>
                <w:color w:val="000000"/>
                <w:sz w:val="24"/>
                <w:lang w:val="ru-RU" w:eastAsia="ru-RU"/>
              </w:rPr>
              <w:t>ФГ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>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923BA" w14:textId="77777777" w:rsidR="00253974" w:rsidRPr="00D9768E" w:rsidRDefault="00253974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1C5C7A" w14:textId="77777777" w:rsidR="00253974" w:rsidRPr="00D9768E" w:rsidRDefault="00253974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4A038" w14:textId="77777777" w:rsidR="00253974" w:rsidRPr="00D9768E" w:rsidRDefault="00253974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34D66" w14:textId="77777777" w:rsidR="00253974" w:rsidRPr="00D9768E" w:rsidRDefault="00253974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D1FB7" w14:textId="77777777" w:rsidR="00253974" w:rsidRPr="00D9768E" w:rsidRDefault="00253974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37D6C" w:rsidRPr="00D9768E" w14:paraId="316667FE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8E44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B56AF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9: различение, чтение, запись. Числа 6 - 9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9430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5D3A0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87501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631D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2C542" w14:textId="2D1885A9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4C8EB6AD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04E3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B5971B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различение, чтение, запись.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72BBB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97BA8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B106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398F" w14:textId="77777777" w:rsidR="00D37D6C" w:rsidRPr="00D9768E" w:rsidRDefault="00D37D6C" w:rsidP="00DB59EF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EDA04" w14:textId="5C030449" w:rsidR="00D37D6C" w:rsidRPr="00D9768E" w:rsidRDefault="00D37D6C" w:rsidP="00DB59EF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tab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0F7E2190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2E1E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A1AA6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счёта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12BD1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D9B8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74B1B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0F64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A97CB" w14:textId="6E55295E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6A26DB50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A4A7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68413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Единица счёта. Десяток. Закрепление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9B215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59F2C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C3614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017D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0EAA7" w14:textId="0F94063D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2264BE3E" w14:textId="77777777" w:rsidTr="00253974">
        <w:trPr>
          <w:trHeight w:hRule="exact" w:val="153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B87350" w14:textId="77777777" w:rsidR="00D37D6C" w:rsidRPr="00D9768E" w:rsidRDefault="00D37D6C" w:rsidP="00952595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6486EB" w14:textId="77777777" w:rsidR="00D37D6C" w:rsidRDefault="00D37D6C" w:rsidP="00952595">
            <w:pPr>
              <w:autoSpaceDE w:val="0"/>
              <w:autoSpaceDN w:val="0"/>
              <w:spacing w:after="0" w:line="262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Счёт предметов, запись результата цифрами</w:t>
            </w:r>
            <w:r w:rsidR="002539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122CA972" w14:textId="58F68160" w:rsidR="00253974" w:rsidRPr="00253974" w:rsidRDefault="00253974" w:rsidP="00952595">
            <w:pPr>
              <w:autoSpaceDE w:val="0"/>
              <w:autoSpaceDN w:val="0"/>
              <w:spacing w:after="0" w:line="262" w:lineRule="auto"/>
              <w:rPr>
                <w:lang w:val="ru-RU"/>
              </w:rPr>
            </w:pPr>
            <w:r w:rsidRPr="008B763A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>Личные потребности. Что нам необходимо в жизни</w:t>
            </w:r>
            <w:r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  <w:r w:rsidRPr="00253974">
              <w:rPr>
                <w:rFonts w:ascii="Times New Roman" w:hAnsi="Times New Roman"/>
                <w:b/>
                <w:bCs/>
                <w:color w:val="000000"/>
                <w:sz w:val="24"/>
                <w:lang w:val="ru-RU" w:eastAsia="ru-RU"/>
              </w:rPr>
              <w:t>(ФГ)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6D24BF" w14:textId="77777777" w:rsidR="00D37D6C" w:rsidRPr="00D9768E" w:rsidRDefault="00D37D6C" w:rsidP="00952595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7A547" w14:textId="77777777" w:rsidR="00D37D6C" w:rsidRPr="00D9768E" w:rsidRDefault="00D37D6C" w:rsidP="00952595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FC723A" w14:textId="77777777" w:rsidR="00D37D6C" w:rsidRPr="00D9768E" w:rsidRDefault="00D37D6C" w:rsidP="00952595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5D449" w14:textId="77777777" w:rsidR="00D37D6C" w:rsidRPr="00D9768E" w:rsidRDefault="00D37D6C" w:rsidP="00952595">
            <w:pPr>
              <w:autoSpaceDE w:val="0"/>
              <w:autoSpaceDN w:val="0"/>
              <w:spacing w:after="0" w:line="262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6DEFA" w14:textId="305F9076" w:rsidR="00D37D6C" w:rsidRPr="00D9768E" w:rsidRDefault="00D37D6C" w:rsidP="00952595">
            <w:pPr>
              <w:autoSpaceDE w:val="0"/>
              <w:autoSpaceDN w:val="0"/>
              <w:spacing w:after="0" w:line="262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D37D6C" w:rsidRPr="00D9768E" w14:paraId="6B584E90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30474" w14:textId="77777777" w:rsidR="00D37D6C" w:rsidRPr="00D9768E" w:rsidRDefault="00D37D6C" w:rsidP="00952595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E9BE6" w14:textId="77777777" w:rsidR="00D37D6C" w:rsidRPr="00D9768E" w:rsidRDefault="00D37D6C" w:rsidP="00952595">
            <w:pPr>
              <w:autoSpaceDE w:val="0"/>
              <w:autoSpaceDN w:val="0"/>
              <w:spacing w:after="0" w:line="262" w:lineRule="auto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номер объекта при заданном порядке счёта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1FA483" w14:textId="77777777" w:rsidR="00D37D6C" w:rsidRPr="00D9768E" w:rsidRDefault="00D37D6C" w:rsidP="00952595">
            <w:pPr>
              <w:autoSpaceDE w:val="0"/>
              <w:autoSpaceDN w:val="0"/>
              <w:spacing w:after="0" w:line="230" w:lineRule="auto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F72D41" w14:textId="77777777" w:rsidR="00D37D6C" w:rsidRPr="00D9768E" w:rsidRDefault="00D37D6C" w:rsidP="00952595">
            <w:pPr>
              <w:autoSpaceDE w:val="0"/>
              <w:autoSpaceDN w:val="0"/>
              <w:spacing w:after="0" w:line="230" w:lineRule="auto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FCD3C" w14:textId="77777777" w:rsidR="00D37D6C" w:rsidRPr="00D9768E" w:rsidRDefault="00D37D6C" w:rsidP="00952595">
            <w:pPr>
              <w:autoSpaceDE w:val="0"/>
              <w:autoSpaceDN w:val="0"/>
              <w:spacing w:after="0" w:line="230" w:lineRule="auto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9EC71" w14:textId="77777777" w:rsidR="00D37D6C" w:rsidRPr="00D9768E" w:rsidRDefault="00D37D6C" w:rsidP="00952595">
            <w:pPr>
              <w:autoSpaceDE w:val="0"/>
              <w:autoSpaceDN w:val="0"/>
              <w:spacing w:after="0" w:line="262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39357" w14:textId="751DD10E" w:rsidR="00D37D6C" w:rsidRPr="00D9768E" w:rsidRDefault="00D37D6C" w:rsidP="00952595">
            <w:pPr>
              <w:autoSpaceDE w:val="0"/>
              <w:autoSpaceDN w:val="0"/>
              <w:spacing w:after="0" w:line="262" w:lineRule="auto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</w:p>
        </w:tc>
      </w:tr>
      <w:tr w:rsidR="00D37D6C" w:rsidRPr="00D9768E" w14:paraId="560DE527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CAE1F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4BEA71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right="864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по количеству: больше, меньше, столько же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6DDAD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71A2F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5489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F2A70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BE06F" w14:textId="1020635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</w:p>
        </w:tc>
      </w:tr>
      <w:tr w:rsidR="00D37D6C" w:rsidRPr="00D9768E" w14:paraId="1311A57D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CF96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90EBA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групп предметов по количеству: больше, меньше, столько же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D6F0D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1C72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1668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1993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E18FE" w14:textId="205BE8E0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</w:tr>
      <w:tr w:rsidR="00D37D6C" w:rsidRPr="00D9768E" w14:paraId="6299FF74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65E6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FDBB9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и цифра 0 при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измерении, вычислении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7D274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92EF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C18A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5600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DB232" w14:textId="355FA388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77995A13" w14:textId="77777777" w:rsidTr="00253974">
        <w:trPr>
          <w:trHeight w:hRule="exact" w:val="233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9F66F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9FCC60" w14:textId="04CF51B3" w:rsidR="00D37D6C" w:rsidRPr="00253974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и цифра 0 при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измерении, вычислении. Закрепление</w:t>
            </w:r>
            <w:r w:rsidR="00253974" w:rsidRPr="00253974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  <w:r w:rsidR="00253974" w:rsidRPr="008B763A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Материальные, социальные, духовные </w:t>
            </w:r>
            <w:proofErr w:type="gramStart"/>
            <w:r w:rsidR="00253974" w:rsidRPr="008B763A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>потребности</w:t>
            </w:r>
            <w:r w:rsidR="00253974" w:rsidRPr="008B763A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>.</w:t>
            </w:r>
            <w:r w:rsidR="0025397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>(</w:t>
            </w:r>
            <w:proofErr w:type="gramEnd"/>
            <w:r w:rsidR="00253974">
              <w:rPr>
                <w:rFonts w:ascii="Times New Roman" w:hAnsi="Times New Roman"/>
                <w:b/>
                <w:color w:val="000000"/>
                <w:sz w:val="24"/>
                <w:lang w:val="ru-RU" w:eastAsia="ru-RU"/>
              </w:rPr>
              <w:t>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7066B9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21BDF9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81A91D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0EB5" w14:textId="77777777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BAF1B" w14:textId="011D08D2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512CF79E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217EB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0811F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20: чтение, запись, сравнение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633D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02D7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7C8D4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E5A5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933A35" w14:textId="4E89109B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4B9EB4D2" w14:textId="77777777" w:rsidTr="00D37D6C">
        <w:trPr>
          <w:trHeight w:hRule="exact" w:val="10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24459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8F4A04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20: чтение, запись, сравнение. Закрепление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1734D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5347E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FAC91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002AB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5D73B" w14:textId="1CCCD4E4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349DF623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8BB39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75260E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двузначные числа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41D97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1EB5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EAC3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830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62EFFF" w14:textId="7643642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16CD048C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85F2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681F9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двузначные числа. Закрепление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916A7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EBD1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9BF8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9570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5CBEB" w14:textId="5B60AE89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27916C3D" w14:textId="77777777" w:rsidTr="00253974">
        <w:trPr>
          <w:trHeight w:hRule="exact" w:val="246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34381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3BCCD6" w14:textId="77777777" w:rsidR="00D37D6C" w:rsidRDefault="00D37D6C" w:rsidP="00DB59EF">
            <w:pPr>
              <w:autoSpaceDE w:val="0"/>
              <w:autoSpaceDN w:val="0"/>
              <w:spacing w:before="98" w:after="0" w:line="262" w:lineRule="auto"/>
              <w:ind w:left="72" w:right="86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числа на несколько единиц</w:t>
            </w:r>
          </w:p>
          <w:p w14:paraId="3857A969" w14:textId="07F144C3" w:rsidR="00253974" w:rsidRPr="00D9768E" w:rsidRDefault="00253974" w:rsidP="00DB59EF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от Гнома – Эконома. Все потребности нужны, все потребности важны (</w:t>
            </w:r>
            <w:r w:rsidRPr="00253974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ФГ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0AF4B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9F21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8E9E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7C387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FFEF6F" w14:textId="5BB5B118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739F4765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21DC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C346E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числа на несколько единиц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4261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6412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8E7E9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B735B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BB805" w14:textId="15F4FBC5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743838E1" w14:textId="77777777" w:rsidTr="00D37D6C">
        <w:trPr>
          <w:trHeight w:hRule="exact" w:val="137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82D4A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49E85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единиц. Закрепление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259B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79B1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4A4D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6D213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DD48A1" w14:textId="1F354C24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22170AE2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EAFB4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B605FD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и её измерение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помощью заданной мерки. Длиннее. Короче.</w:t>
            </w:r>
          </w:p>
          <w:p w14:paraId="1210B426" w14:textId="77777777" w:rsidR="00D37D6C" w:rsidRPr="00D9768E" w:rsidRDefault="00D37D6C" w:rsidP="00DB59EF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Одинаковые по длине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BC56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30278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A3C1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61F4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6BB2A" w14:textId="32A60A4E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14D8810F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944A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9BE8F4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и её измерение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помощью заданной мерки.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длин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отрезков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449F2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A4BB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7C6A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E5004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0354C9" w14:textId="654B224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14592F77" w14:textId="77777777" w:rsidTr="00253974">
        <w:trPr>
          <w:trHeight w:hRule="exact" w:val="207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DBCE5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DC4F4" w14:textId="77777777" w:rsidR="00D37D6C" w:rsidRDefault="00D37D6C" w:rsidP="00DB59EF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Длина и её измерение с помощью заданной мерки. Закрепление</w:t>
            </w:r>
          </w:p>
          <w:p w14:paraId="1B882B7D" w14:textId="30277673" w:rsidR="00253974" w:rsidRPr="00D9768E" w:rsidRDefault="00253974" w:rsidP="00DB59EF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удовлетворения потребностей (</w:t>
            </w:r>
            <w:r w:rsidRPr="00253974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F9174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FDDEF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5FBF7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3C6F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A82325" w14:textId="39005D9B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</w:tr>
      <w:tr w:rsidR="00D37D6C" w:rsidRPr="00D9768E" w14:paraId="1EEFC6F3" w14:textId="77777777" w:rsidTr="00D37D6C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7EA6C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D1AD49" w14:textId="77777777" w:rsidR="00D37D6C" w:rsidRPr="00D9768E" w:rsidRDefault="00D37D6C" w:rsidP="00DB59EF">
            <w:pPr>
              <w:autoSpaceDE w:val="0"/>
              <w:autoSpaceDN w:val="0"/>
              <w:spacing w:before="98" w:after="0" w:line="278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короче, старше— моложе, тяжелее — легче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F1A6C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990C2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73C31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CE13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B63C8" w14:textId="37C4F2C2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2F126314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B0233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3744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1BC4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302DB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564AA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D1F8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D5C5D0" w14:textId="6F6B8152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3824C995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6FB7A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E657A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дециметр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BD08B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04420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65CF7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331B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17866" w14:textId="4BBE3CF4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5EF8B9B9" w14:textId="77777777" w:rsidTr="00D37D6C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561B8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34.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A6E3E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ними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431E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ACAD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D4CA8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9855F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C1697C" w14:textId="7FF6842C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499A0821" w14:textId="77777777" w:rsidTr="00253974">
        <w:trPr>
          <w:trHeight w:hRule="exact" w:val="15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F9DBD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06F2F" w14:textId="77777777" w:rsidR="00D37D6C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длины: сантиметр, дециметр. Закрепление</w:t>
            </w:r>
          </w:p>
          <w:p w14:paraId="3A7323E4" w14:textId="62183FD6" w:rsidR="00253974" w:rsidRPr="00D9768E" w:rsidRDefault="00253974" w:rsidP="00DB59E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Удовлетворение потребностей </w:t>
            </w:r>
            <w:r w:rsidRPr="00253974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(ФГ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34AD6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E395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B8DE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6A83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65A11" w14:textId="4CBE4AE1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59C519EA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6BE8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38AB32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690C68B1" w14:textId="77777777" w:rsidR="00D37D6C" w:rsidRPr="00D9768E" w:rsidRDefault="00D37D6C" w:rsidP="00DB59EF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вида □ + 1, □ –1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192BB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FB88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477FE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A834F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ACF1CC" w14:textId="5741F616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1AF5ACF2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01B0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9A6A8F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38F6C9A4" w14:textId="77777777" w:rsidR="00D37D6C" w:rsidRPr="00D9768E" w:rsidRDefault="00D37D6C" w:rsidP="00DB59EF">
            <w:pPr>
              <w:autoSpaceDE w:val="0"/>
              <w:autoSpaceDN w:val="0"/>
              <w:spacing w:before="70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□ + 2, □ –2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25C5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C4AB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8A5C3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86AE0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CB0118" w14:textId="14DC34F6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021B91DD" w14:textId="77777777" w:rsidTr="00D37D6C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86E5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AEFDAB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3A4643B7" w14:textId="77777777" w:rsidR="00D37D6C" w:rsidRPr="00D9768E" w:rsidRDefault="00D37D6C" w:rsidP="00DB59EF">
            <w:pPr>
              <w:autoSpaceDE w:val="0"/>
              <w:autoSpaceDN w:val="0"/>
              <w:spacing w:before="72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□ + 3, □ –3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09EF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F619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50B5D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BF03" w14:textId="77777777" w:rsidR="00D37D6C" w:rsidRPr="00D9768E" w:rsidRDefault="00D37D6C" w:rsidP="00DB59EF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33EC3" w14:textId="15590558" w:rsidR="00D37D6C" w:rsidRPr="00D9768E" w:rsidRDefault="00D37D6C" w:rsidP="00DB59EF">
            <w:pPr>
              <w:autoSpaceDE w:val="0"/>
              <w:autoSpaceDN w:val="0"/>
              <w:spacing w:before="98" w:after="0" w:line="278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D37D6C" w:rsidRPr="00D9768E" w14:paraId="74BE3E9D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B788A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023F7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4348BBA0" w14:textId="77777777" w:rsidR="00D37D6C" w:rsidRPr="00D9768E" w:rsidRDefault="00D37D6C" w:rsidP="00DB59EF">
            <w:pPr>
              <w:autoSpaceDE w:val="0"/>
              <w:autoSpaceDN w:val="0"/>
              <w:spacing w:before="70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□ + 4, □ –4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52C06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C93C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EEB8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B6F6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5D20C0" w14:textId="036298DB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3000F48E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4F73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40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3C94EE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122A3ECA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 w:right="146"/>
              <w:jc w:val="both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□ + 5, □ + 6, □ + 7, □ + 8, □ + 9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7741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CA23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18038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61CDF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C112F4" w14:textId="160DFE6B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D37D6C" w:rsidRPr="00D9768E" w14:paraId="1E03EB8D" w14:textId="77777777" w:rsidTr="00253974">
        <w:trPr>
          <w:trHeight w:hRule="exact" w:val="335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B2C43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41.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tbl>
            <w:tblPr>
              <w:tblW w:w="0" w:type="auto"/>
              <w:tblInd w:w="6" w:type="dxa"/>
              <w:tblLayout w:type="fixed"/>
              <w:tblLook w:val="00A0" w:firstRow="1" w:lastRow="0" w:firstColumn="1" w:lastColumn="0" w:noHBand="0" w:noVBand="0"/>
            </w:tblPr>
            <w:tblGrid>
              <w:gridCol w:w="3144"/>
              <w:gridCol w:w="734"/>
              <w:gridCol w:w="1620"/>
              <w:gridCol w:w="1668"/>
              <w:gridCol w:w="1236"/>
              <w:gridCol w:w="1574"/>
            </w:tblGrid>
            <w:tr w:rsidR="00D37D6C" w:rsidRPr="00D9768E" w14:paraId="5C89CC1D" w14:textId="77777777" w:rsidTr="00253974">
              <w:trPr>
                <w:trHeight w:hRule="exact" w:val="3344"/>
              </w:trPr>
              <w:tc>
                <w:tcPr>
                  <w:tcW w:w="3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14:paraId="781EBA56" w14:textId="77777777" w:rsidR="00D37D6C" w:rsidRPr="00D9768E" w:rsidRDefault="00D37D6C" w:rsidP="00DB59EF">
                  <w:pPr>
                    <w:autoSpaceDE w:val="0"/>
                    <w:autoSpaceDN w:val="0"/>
                    <w:spacing w:before="98" w:after="0" w:line="262" w:lineRule="auto"/>
                    <w:ind w:left="72" w:right="576"/>
                    <w:rPr>
                      <w:lang w:val="ru-RU"/>
                    </w:rPr>
                  </w:pP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Сложение и вычитание чисел в пределах 20.</w:t>
                  </w:r>
                </w:p>
                <w:p w14:paraId="376BBF90" w14:textId="77777777" w:rsidR="00D37D6C" w:rsidRDefault="00D37D6C" w:rsidP="00DB59EF">
                  <w:pPr>
                    <w:autoSpaceDE w:val="0"/>
                    <w:autoSpaceDN w:val="0"/>
                    <w:spacing w:before="70" w:after="0" w:line="271" w:lineRule="auto"/>
                    <w:ind w:left="72" w:right="146"/>
                    <w:jc w:val="both"/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</w:pP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Сложение и вычитание вида□ + 5, □ + 6, □ + 7, □ + 8, □ + 9. Закрепление</w:t>
                  </w:r>
                </w:p>
                <w:p w14:paraId="4DDF6A34" w14:textId="730BC1C7" w:rsidR="00253974" w:rsidRPr="00D9768E" w:rsidRDefault="00253974" w:rsidP="00DB59EF">
                  <w:pPr>
                    <w:autoSpaceDE w:val="0"/>
                    <w:autoSpaceDN w:val="0"/>
                    <w:spacing w:before="70" w:after="0" w:line="271" w:lineRule="auto"/>
                    <w:ind w:left="72" w:right="146"/>
                    <w:jc w:val="both"/>
                    <w:rPr>
                      <w:lang w:val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Урок Гнома Эконома. Почему все потребности нельзя удовлетворить (</w:t>
                  </w:r>
                  <w:r w:rsidRPr="00253974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lang w:val="ru-RU"/>
                    </w:rPr>
                    <w:t>ФГ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 xml:space="preserve">) </w:t>
                  </w:r>
                </w:p>
              </w:tc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14:paraId="0EFA3B90" w14:textId="77777777" w:rsidR="00D37D6C" w:rsidRPr="00D9768E" w:rsidRDefault="00D37D6C" w:rsidP="00DB59EF">
                  <w:pPr>
                    <w:autoSpaceDE w:val="0"/>
                    <w:autoSpaceDN w:val="0"/>
                    <w:spacing w:before="98" w:after="0" w:line="230" w:lineRule="auto"/>
                    <w:ind w:left="74"/>
                    <w:rPr>
                      <w:lang w:val="ru-RU"/>
                    </w:rPr>
                  </w:pP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1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14:paraId="30CBC1A7" w14:textId="77777777" w:rsidR="00D37D6C" w:rsidRPr="00D9768E" w:rsidRDefault="00D37D6C" w:rsidP="00DB59EF">
                  <w:pPr>
                    <w:autoSpaceDE w:val="0"/>
                    <w:autoSpaceDN w:val="0"/>
                    <w:spacing w:before="98" w:after="0" w:line="230" w:lineRule="auto"/>
                    <w:ind w:left="72"/>
                    <w:rPr>
                      <w:lang w:val="ru-RU"/>
                    </w:rPr>
                  </w:pP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0</w:t>
                  </w:r>
                </w:p>
              </w:tc>
              <w:tc>
                <w:tcPr>
                  <w:tcW w:w="16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14:paraId="13D1024E" w14:textId="77777777" w:rsidR="00D37D6C" w:rsidRPr="00D9768E" w:rsidRDefault="00D37D6C" w:rsidP="00DB59EF">
                  <w:pPr>
                    <w:autoSpaceDE w:val="0"/>
                    <w:autoSpaceDN w:val="0"/>
                    <w:spacing w:before="98" w:after="0" w:line="230" w:lineRule="auto"/>
                    <w:ind w:left="72"/>
                    <w:rPr>
                      <w:lang w:val="ru-RU"/>
                    </w:rPr>
                  </w:pP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0</w:t>
                  </w:r>
                </w:p>
              </w:tc>
              <w:tc>
                <w:tcPr>
                  <w:tcW w:w="1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14:paraId="54522D9F" w14:textId="77777777" w:rsidR="00D37D6C" w:rsidRPr="00D9768E" w:rsidRDefault="00D37D6C" w:rsidP="00DB59EF">
                  <w:pPr>
                    <w:autoSpaceDE w:val="0"/>
                    <w:autoSpaceDN w:val="0"/>
                    <w:spacing w:before="98" w:after="0" w:line="230" w:lineRule="auto"/>
                    <w:jc w:val="center"/>
                    <w:rPr>
                      <w:lang w:val="ru-RU"/>
                    </w:rPr>
                  </w:pP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01.11.2022</w:t>
                  </w:r>
                </w:p>
              </w:tc>
              <w:tc>
                <w:tcPr>
                  <w:tcW w:w="15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0" w:type="dxa"/>
                    <w:right w:w="0" w:type="dxa"/>
                  </w:tcMar>
                </w:tcPr>
                <w:p w14:paraId="6FAD0AF2" w14:textId="77777777" w:rsidR="00D37D6C" w:rsidRPr="00D9768E" w:rsidRDefault="00D37D6C" w:rsidP="00DB59EF">
                  <w:pPr>
                    <w:autoSpaceDE w:val="0"/>
                    <w:autoSpaceDN w:val="0"/>
                    <w:spacing w:before="98" w:after="0"/>
                    <w:ind w:left="72" w:right="144"/>
                    <w:rPr>
                      <w:lang w:val="ru-RU"/>
                    </w:rPr>
                  </w:pP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 xml:space="preserve">Устный </w:t>
                  </w:r>
                  <w:r w:rsidRPr="00D9768E">
                    <w:rPr>
                      <w:lang w:val="ru-RU"/>
                    </w:rPr>
                    <w:br/>
                  </w: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 xml:space="preserve">опрос; </w:t>
                  </w:r>
                  <w:r w:rsidRPr="00D9768E">
                    <w:rPr>
                      <w:lang w:val="ru-RU"/>
                    </w:rPr>
                    <w:br/>
                  </w:r>
                  <w:r w:rsidRPr="00D9768E">
                    <w:rPr>
                      <w:rFonts w:ascii="Times New Roman" w:hAnsi="Times New Roman"/>
                      <w:color w:val="000000"/>
                      <w:sz w:val="24"/>
                      <w:lang w:val="ru-RU"/>
                    </w:rPr>
                    <w:t>Письменный контроль;</w:t>
                  </w:r>
                </w:p>
              </w:tc>
            </w:tr>
          </w:tbl>
          <w:p w14:paraId="2D686B73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ED85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EF73D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3B522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D870C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B86B94" w14:textId="63EE7438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51E7D290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0517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42.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1585B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вида 6 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–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D7820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3769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9865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D8FB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6820B" w14:textId="2C62B71F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D37D6C" w:rsidRPr="00D9768E" w14:paraId="1C0F841C" w14:textId="77777777" w:rsidTr="00D37D6C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85ADD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43.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69D3B0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7 –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EAD99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AA106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433E9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0499D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7FE9D" w14:textId="47EC024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64B27BE4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4BED0F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21C7B" w14:textId="77777777" w:rsidR="00D37D6C" w:rsidRPr="00D9768E" w:rsidRDefault="00D37D6C" w:rsidP="00DB59EF">
            <w:pPr>
              <w:autoSpaceDE w:val="0"/>
              <w:autoSpaceDN w:val="0"/>
              <w:spacing w:before="100" w:after="0" w:line="271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8 –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9B9831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A4CDE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3BBE9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41AD4" w14:textId="77777777" w:rsidR="00D37D6C" w:rsidRPr="00D9768E" w:rsidRDefault="00D37D6C" w:rsidP="00DB59EF">
            <w:pPr>
              <w:autoSpaceDE w:val="0"/>
              <w:autoSpaceDN w:val="0"/>
              <w:spacing w:before="100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D1DF2" w14:textId="25B4F47D" w:rsidR="00D37D6C" w:rsidRPr="00D9768E" w:rsidRDefault="00D37D6C" w:rsidP="00DB59EF">
            <w:pPr>
              <w:autoSpaceDE w:val="0"/>
              <w:autoSpaceDN w:val="0"/>
              <w:spacing w:before="100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D37D6C" w:rsidRPr="00D9768E" w14:paraId="6AEC57A5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7D5C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E05DF4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9 –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1116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4E23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6934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D083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D741D" w14:textId="6056126D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483699ED" w14:textId="77777777" w:rsidTr="00D37D6C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EB505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76467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797A1ECA" w14:textId="77777777" w:rsidR="00D37D6C" w:rsidRPr="00D9768E" w:rsidRDefault="00D37D6C" w:rsidP="00DB59EF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10 –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FC2A3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ED2D9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F9F17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A3C22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A69B8" w14:textId="6A052786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D37D6C" w:rsidRPr="00D9768E" w14:paraId="7A700C26" w14:textId="77777777" w:rsidTr="00D37D6C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BEA0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47.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DA240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 Закрепление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6426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E120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06819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7E0C9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C46AC" w14:textId="0371D93E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11511E58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8EFB9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48.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6144B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18552537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однозначных чисел с переходом через десяток вида □ + 2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169A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BEE7C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CDF13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C53C1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0386A4" w14:textId="606760E0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D37D6C" w:rsidRPr="00D9768E" w14:paraId="52556676" w14:textId="77777777" w:rsidTr="00D37D6C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05C47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034A0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27FF949A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однозначных чисел с переходом через десяток вида □ + 3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F48D7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31C6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C5EBB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75D97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894CD4" w14:textId="0325FFEA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0966DC1A" w14:textId="77777777" w:rsidTr="00253974">
        <w:trPr>
          <w:trHeight w:hRule="exact" w:val="270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48AA0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B00E0F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184201B2" w14:textId="77777777" w:rsidR="00D37D6C" w:rsidRDefault="00D37D6C" w:rsidP="00DB59EF">
            <w:pPr>
              <w:autoSpaceDE w:val="0"/>
              <w:autoSpaceDN w:val="0"/>
              <w:spacing w:before="70" w:after="0" w:line="271" w:lineRule="auto"/>
              <w:ind w:left="72" w:right="43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однозначных чисел с переходом через десяток вида □ + 4</w:t>
            </w:r>
          </w:p>
          <w:p w14:paraId="3C1839C7" w14:textId="01B938B4" w:rsidR="00253974" w:rsidRPr="00D9768E" w:rsidRDefault="00253974" w:rsidP="00DB59EF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Домохозяйство и домашний труд </w:t>
            </w:r>
            <w:r w:rsidRPr="00253974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(ФГ)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6D697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7338A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51D46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0D6AC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B2AB6A" w14:textId="582E62CA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D37D6C" w:rsidRPr="00D9768E" w14:paraId="055E1B43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1675B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51.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E9DA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77E32E5D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однозначных чисел с переходом через десяток вида □ + 5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769B0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6FF8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6255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49EA8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C1995" w14:textId="7D883E8D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5A82F3CD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487A5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88FF8B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13C03EFB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однозначных чисел с переходом через десяток вида □ + 6, □ + 7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CE19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7903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3409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1D510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8618B" w14:textId="6DD7818C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D37D6C" w:rsidRPr="00D9768E" w14:paraId="718D529A" w14:textId="77777777" w:rsidTr="00D37D6C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CFE54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9C8F0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57286B57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однозначных чисел с переходом через десяток вида □ + 8, □ + 9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AADA6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A37B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7BF6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D55C1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621D8" w14:textId="18A7B4BC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6ABADF89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A6D6CE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B7639" w14:textId="77777777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0D435D4D" w14:textId="77777777" w:rsidR="00D37D6C" w:rsidRPr="00D9768E" w:rsidRDefault="00D37D6C" w:rsidP="00DB59EF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11 -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5EF85C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6AD3C4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4AC0E0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5373E" w14:textId="77777777" w:rsidR="00D37D6C" w:rsidRPr="00D9768E" w:rsidRDefault="00D37D6C" w:rsidP="00DB59EF">
            <w:pPr>
              <w:autoSpaceDE w:val="0"/>
              <w:autoSpaceDN w:val="0"/>
              <w:spacing w:before="100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F81FF" w14:textId="045FB591" w:rsidR="00D37D6C" w:rsidRPr="00D9768E" w:rsidRDefault="00D37D6C" w:rsidP="00DB59EF">
            <w:pPr>
              <w:autoSpaceDE w:val="0"/>
              <w:autoSpaceDN w:val="0"/>
              <w:spacing w:before="100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D37D6C" w:rsidRPr="00D9768E" w14:paraId="347028D2" w14:textId="77777777" w:rsidTr="00253974">
        <w:trPr>
          <w:trHeight w:hRule="exact" w:val="234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1E8B0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9240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Сложение и вычитание чисел в пределах 20.</w:t>
            </w:r>
          </w:p>
          <w:p w14:paraId="0886FA27" w14:textId="77777777" w:rsidR="00D37D6C" w:rsidRDefault="00D37D6C" w:rsidP="00DB59EF">
            <w:pPr>
              <w:autoSpaceDE w:val="0"/>
              <w:autoSpaceDN w:val="0"/>
              <w:spacing w:before="70" w:after="0" w:line="262" w:lineRule="auto"/>
              <w:ind w:left="72" w:right="43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12 - □</w:t>
            </w:r>
          </w:p>
          <w:p w14:paraId="0376E946" w14:textId="117FA3D0" w:rsidR="00253974" w:rsidRPr="00D9768E" w:rsidRDefault="00253974" w:rsidP="00DB59EF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Домашние обязанности в семье </w:t>
            </w:r>
            <w:r w:rsidRPr="00253974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(ФГ)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DFCAA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ECA5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5BC6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409B1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E417C1" w14:textId="36E52EE0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0715099C" w14:textId="77777777" w:rsidTr="00D37D6C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DAD4B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FFEF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698565A7" w14:textId="77777777" w:rsidR="00D37D6C" w:rsidRPr="00D9768E" w:rsidRDefault="00D37D6C" w:rsidP="00DB59EF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13 -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9B7A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27181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D3504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35A64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B9EBA" w14:textId="7A347542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D37D6C" w:rsidRPr="00D9768E" w14:paraId="50C13652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1E567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7742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0D5ED1EF" w14:textId="77777777" w:rsidR="00D37D6C" w:rsidRPr="00D9768E" w:rsidRDefault="00D37D6C" w:rsidP="00DB59EF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14 -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87D4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B53F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089D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B439B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56499" w14:textId="4F2F7A14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094D428D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4DC1A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0A0F2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6DF47148" w14:textId="77777777" w:rsidR="00D37D6C" w:rsidRPr="00D9768E" w:rsidRDefault="00D37D6C" w:rsidP="00DB59EF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15 -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AACBB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572A2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F8730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29665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1BEB1" w14:textId="0D0D7232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D37D6C" w:rsidRPr="00D9768E" w14:paraId="1D6FAEBF" w14:textId="77777777" w:rsidTr="00D37D6C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EE22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37D914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3D8F8A24" w14:textId="77777777" w:rsidR="00D37D6C" w:rsidRPr="00D9768E" w:rsidRDefault="00D37D6C" w:rsidP="00DB59EF">
            <w:pPr>
              <w:autoSpaceDE w:val="0"/>
              <w:autoSpaceDN w:val="0"/>
              <w:spacing w:before="72" w:after="0" w:line="262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 переходом через десяток вида 16 -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B3518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4CA38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2B58C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3E04B" w14:textId="77777777" w:rsidR="00D37D6C" w:rsidRPr="00D9768E" w:rsidRDefault="00D37D6C" w:rsidP="00DB59EF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D884E9" w14:textId="2AB07D4E" w:rsidR="00D37D6C" w:rsidRPr="00D9768E" w:rsidRDefault="00D37D6C" w:rsidP="00DB59EF">
            <w:pPr>
              <w:autoSpaceDE w:val="0"/>
              <w:autoSpaceDN w:val="0"/>
              <w:spacing w:before="98" w:after="0" w:line="278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24B7B93C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8F8F8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22C72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</w:t>
            </w:r>
          </w:p>
          <w:p w14:paraId="62EFFBA9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с переходом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через десяток вида 17 - □, 18- □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6721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A495B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00C0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77C2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27676F" w14:textId="2880779D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D37D6C" w:rsidRPr="00D9768E" w14:paraId="4DE653C5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9F73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C5C260" w14:textId="77777777" w:rsidR="00D37D6C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 Закрепление</w:t>
            </w:r>
          </w:p>
          <w:p w14:paraId="2B9D7FE0" w14:textId="6C3BF467" w:rsidR="00253974" w:rsidRPr="00D9768E" w:rsidRDefault="00253974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Бюджет семьи </w:t>
            </w:r>
            <w:r w:rsidRPr="00253974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(ФГ)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F832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9638C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0D993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0F073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D307FD" w14:textId="45F43062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3F646FA1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2884C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9D84C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компонентов действий, результатов действия сложения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6BC2F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22372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AB5F7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E30B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C2502" w14:textId="0D45453F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Устный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332EFC60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1B4C4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4A2300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компонентов действий, результатов действия вычитания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D7D5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EFB6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6F751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776AB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35349" w14:textId="451FCA7A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448A2391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94B51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F3C809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компонентов действий, результатов действий сложения и вычитания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DE03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9F0A0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51626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21E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45A9A7" w14:textId="068081D9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7257E60C" w14:textId="77777777" w:rsidTr="00253974">
        <w:trPr>
          <w:trHeight w:hRule="exact" w:val="242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3387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AC0E2A" w14:textId="77777777" w:rsidR="00D37D6C" w:rsidRDefault="00D37D6C" w:rsidP="00DB59EF">
            <w:pPr>
              <w:autoSpaceDE w:val="0"/>
              <w:autoSpaceDN w:val="0"/>
              <w:spacing w:before="98" w:after="0" w:line="274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Таблица сложения чисел в пределах 10</w:t>
            </w:r>
          </w:p>
          <w:p w14:paraId="7412F490" w14:textId="77777777" w:rsidR="00253974" w:rsidRDefault="00253974" w:rsidP="00DB59EF">
            <w:pPr>
              <w:autoSpaceDE w:val="0"/>
              <w:autoSpaceDN w:val="0"/>
              <w:spacing w:before="98" w:after="0" w:line="274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Гнома Эконома. Правила ведения домашнего хозяйства </w:t>
            </w:r>
            <w:r w:rsidRPr="00253974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(ФГ)</w:t>
            </w:r>
          </w:p>
          <w:p w14:paraId="7F1AB978" w14:textId="50C19A6E" w:rsidR="00253974" w:rsidRPr="00253974" w:rsidRDefault="00253974" w:rsidP="00253974">
            <w:pPr>
              <w:jc w:val="center"/>
              <w:rPr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4A3B4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D158A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3DA0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9188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22F28" w14:textId="6BDB33A4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1445F7AF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1565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B1F4D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Таблица сложения чисел в пределах 20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CADE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95EF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C61C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B30F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61A91" w14:textId="1C0F0049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2EEADD4A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BA13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A5382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68740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8296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92DD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B71D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81D59" w14:textId="12040551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01FD49EF" w14:textId="77777777" w:rsidTr="00D37D6C">
        <w:trPr>
          <w:trHeight w:hRule="exact" w:val="128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8205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3CCBB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сложения. Закрепление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603B3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BC67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8A23F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E40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5DB534" w14:textId="7D19A055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4BA7FF38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A189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E0644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232C1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5FD3A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6E72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21B3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9BDED" w14:textId="4AC19446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74A12C2F" w14:textId="77777777" w:rsidTr="00253974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F6E42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A81BE" w14:textId="77777777" w:rsidR="00D37D6C" w:rsidRPr="00F02C39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02C39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Неизвестное слагаемое</w:t>
            </w:r>
          </w:p>
          <w:p w14:paraId="489C9493" w14:textId="73F698AF" w:rsidR="00253974" w:rsidRPr="00253974" w:rsidRDefault="00253974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товар попадает в магазин </w:t>
            </w:r>
            <w:r w:rsidRPr="00253974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(ФГ)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FC996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95E1A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FDB5D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27D3D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E3C04" w14:textId="71BA17DD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24C60481" w14:textId="77777777" w:rsidTr="00D37D6C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8F2E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B23B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Неизвестное слагаемое. Закрепление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60C3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00AB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84C9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DC76D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41F0F7" w14:textId="2AFB3BB1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0BE5DFB6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A79B5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72.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FFF1B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одинаковых слагаемых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9A6E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5553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41D7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1296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F69CB0" w14:textId="0E48571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D37D6C" w:rsidRPr="00D9768E" w14:paraId="2CBCC33F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3FF7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73.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2B5FF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DD01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F3D24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6A6D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DB86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ECFF5" w14:textId="46DE396C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513100E2" w14:textId="77777777" w:rsidTr="00253974">
        <w:trPr>
          <w:trHeight w:hRule="exact" w:val="186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B082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CE07B" w14:textId="77777777" w:rsidR="00D37D6C" w:rsidRPr="00F02C39" w:rsidRDefault="00D37D6C" w:rsidP="00DB59E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02C39">
              <w:rPr>
                <w:rFonts w:ascii="Times New Roman" w:hAnsi="Times New Roman"/>
                <w:color w:val="000000"/>
                <w:sz w:val="24"/>
                <w:lang w:val="ru-RU"/>
              </w:rPr>
              <w:t>Прибавление и вычитание нуля</w:t>
            </w:r>
          </w:p>
          <w:p w14:paraId="36957A58" w14:textId="6CFCD931" w:rsidR="00253974" w:rsidRPr="00253974" w:rsidRDefault="00253974" w:rsidP="00DB59E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Где можно приобрести товар (</w:t>
            </w:r>
            <w:r w:rsidRPr="00253974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34D3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355F1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8DCCB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8611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E7EBD" w14:textId="7EA73A66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2BB9DE20" w14:textId="77777777" w:rsidTr="00D37D6C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FBD16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9DBE40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чисел без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перехода через десяток.</w:t>
            </w:r>
          </w:p>
          <w:p w14:paraId="709888EB" w14:textId="77777777" w:rsidR="00D37D6C" w:rsidRPr="00D9768E" w:rsidRDefault="00D37D6C" w:rsidP="00DB59EF">
            <w:pPr>
              <w:autoSpaceDE w:val="0"/>
              <w:autoSpaceDN w:val="0"/>
              <w:spacing w:before="72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9A04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157AE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9174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9111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AB4D1B" w14:textId="5531FAA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6CB20466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8B38E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1205F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чисел без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перехода через десяток.</w:t>
            </w:r>
          </w:p>
          <w:p w14:paraId="1A7C136D" w14:textId="77777777" w:rsidR="00D37D6C" w:rsidRPr="00D9768E" w:rsidRDefault="00D37D6C" w:rsidP="00DB59EF">
            <w:pPr>
              <w:autoSpaceDE w:val="0"/>
              <w:autoSpaceDN w:val="0"/>
              <w:spacing w:before="70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01FAA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9285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8D656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2B67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F7923E" w14:textId="4EC24D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2D803670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5FBFE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0FA45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переходом через десяток. Общий приём сложения с переходом через десяток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9E199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948C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7971E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3804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EEEE9" w14:textId="41BE7361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728BB353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B53FB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78.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9AE24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переходом через десяток. Общий приём сложения с переходом через десяток. Закрепление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A551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E840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BB0CD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04A3E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32C3BA" w14:textId="0D3ABAE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0CD4EBFA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B619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8D154F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чисел с переходом через десяток.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775DF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D175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51E1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2FA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180DC4" w14:textId="6ECCF3B4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опрос</w:t>
            </w:r>
          </w:p>
        </w:tc>
      </w:tr>
      <w:tr w:rsidR="00D37D6C" w:rsidRPr="00D9768E" w14:paraId="667D9A03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6D8C2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6355F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чисел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переходом через десяток. Общий приём вычитания с переходом через десяток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A2D6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8C31C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EF1E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6E0CD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36A31" w14:textId="0067363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658720DD" w14:textId="77777777" w:rsidTr="00253974">
        <w:trPr>
          <w:trHeight w:hRule="exact" w:val="238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8A587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714D0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чисел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переходом через десяток.</w:t>
            </w:r>
          </w:p>
          <w:p w14:paraId="58CFFFCA" w14:textId="77777777" w:rsidR="00D37D6C" w:rsidRPr="00F02C39" w:rsidRDefault="00D37D6C" w:rsidP="00DB59EF">
            <w:pPr>
              <w:autoSpaceDE w:val="0"/>
              <w:autoSpaceDN w:val="0"/>
              <w:spacing w:before="72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02C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</w:t>
            </w:r>
            <w:r w:rsidRPr="00F02C39">
              <w:rPr>
                <w:lang w:val="ru-RU"/>
              </w:rPr>
              <w:br/>
            </w:r>
            <w:r w:rsidRPr="00F02C39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  <w:p w14:paraId="66A530E7" w14:textId="6844F301" w:rsidR="00253974" w:rsidRPr="00253974" w:rsidRDefault="00253974" w:rsidP="00DB59EF">
            <w:pPr>
              <w:autoSpaceDE w:val="0"/>
              <w:autoSpaceDN w:val="0"/>
              <w:spacing w:before="72" w:after="0" w:line="262" w:lineRule="auto"/>
              <w:ind w:left="72" w:right="576"/>
              <w:rPr>
                <w:lang w:val="ru-RU"/>
              </w:rPr>
            </w:pPr>
            <w:r w:rsidRPr="00253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Зачем нужна реклама. Реклама и упаковка </w:t>
            </w:r>
            <w:r w:rsidRPr="0025397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(ФГ</w:t>
            </w:r>
            <w:r w:rsidRPr="00253974">
              <w:rPr>
                <w:b/>
                <w:bCs/>
                <w:lang w:val="ru-RU"/>
              </w:rPr>
              <w:t>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1F79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9353D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05051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26FF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4314F0" w14:textId="413ADAA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7381B9E1" w14:textId="77777777" w:rsidTr="00D37D6C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4AAC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8951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переходом через десяток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1C9CC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736B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BADBB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DFF9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EC9D4" w14:textId="4EEE5775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</w:tr>
      <w:tr w:rsidR="00D37D6C" w:rsidRPr="00D9768E" w14:paraId="6EF2D1EB" w14:textId="77777777" w:rsidTr="00D37D6C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C4F43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83.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97EAD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трёх чисел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DDA27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F87F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0515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2D7B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A34A7" w14:textId="506326C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1CF88D3D" w14:textId="77777777" w:rsidTr="00D37D6C">
        <w:trPr>
          <w:trHeight w:hRule="exact" w:val="282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C09E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49B30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структурные элементы, составление текстовой задачи по образцу.</w:t>
            </w:r>
          </w:p>
          <w:p w14:paraId="64826A29" w14:textId="77777777" w:rsidR="00D37D6C" w:rsidRPr="00D9768E" w:rsidRDefault="00D37D6C" w:rsidP="00DB59EF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задач на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по рисунку, по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схематическому рисунку, по записи решения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2F8C1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F6A5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3E4C0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C89D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74C00D" w14:textId="61A95466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2FDAA745" w14:textId="77777777" w:rsidTr="00253974">
        <w:trPr>
          <w:trHeight w:hRule="exact" w:val="414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4F20D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AF2F4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структурные элементы, составление текстовой задачи по образцу.</w:t>
            </w:r>
          </w:p>
          <w:p w14:paraId="1733A8F8" w14:textId="77777777" w:rsidR="00D37D6C" w:rsidRDefault="00D37D6C" w:rsidP="00DB59EF">
            <w:pPr>
              <w:autoSpaceDE w:val="0"/>
              <w:autoSpaceDN w:val="0"/>
              <w:spacing w:before="70" w:after="0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задач на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по рисунку, по схематическому рисунку, по записи решения</w:t>
            </w:r>
          </w:p>
          <w:p w14:paraId="4D374C3D" w14:textId="76A0E14C" w:rsidR="00253974" w:rsidRPr="00D9768E" w:rsidRDefault="00253974" w:rsidP="00DB59EF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Уроки Гнома Эконома. Реклама – двигатель торговли (</w:t>
            </w:r>
            <w:r w:rsidRPr="00253974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4929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8307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D883B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CA7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48BF2C" w14:textId="0377F6AC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26FCFA79" w14:textId="77777777" w:rsidTr="00D37D6C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FC2F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6F004" w14:textId="77777777" w:rsidR="00D37D6C" w:rsidRPr="00D9768E" w:rsidRDefault="00D37D6C" w:rsidP="00DB59EF">
            <w:pPr>
              <w:autoSpaceDE w:val="0"/>
              <w:autoSpaceDN w:val="0"/>
              <w:spacing w:before="98" w:after="0" w:line="278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данными и искомой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величиной в текстовой задаче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62C08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80538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252F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446B4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3360A" w14:textId="7FEA6150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6288474E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1A97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6EBB80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и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арифметического действия для получения ответа на вопрос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1C211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2DAE3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82604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209F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01D654" w14:textId="02393EFC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0E8D083A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245FA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76DEEB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28EE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40E9D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58BB1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14AA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50DF22" w14:textId="3FB5EA7B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5CC750E3" w14:textId="77777777" w:rsidTr="00253974">
        <w:trPr>
          <w:trHeight w:hRule="exact" w:val="252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81499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89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9024CC" w14:textId="77777777" w:rsidR="00D37D6C" w:rsidRDefault="00D37D6C" w:rsidP="00DB59EF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</w:p>
          <w:p w14:paraId="21F24D94" w14:textId="6E125A83" w:rsidR="00253974" w:rsidRPr="00253974" w:rsidRDefault="00253974" w:rsidP="00DB59EF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нужны деньги </w:t>
            </w:r>
            <w:r w:rsidRPr="00253974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(ФГ)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96E10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44E26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F519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3D1DF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37FBE4" w14:textId="03CA8819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5D39B6EF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7066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3E8E5E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остатка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86EE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3B46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D233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FBED5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23F77" w14:textId="5827009F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365FE2F1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2BCEA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91.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3E915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остатка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31B39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C4072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52D50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7AFA5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F1CD5A" w14:textId="6D58E0DF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7124B911" w14:textId="77777777" w:rsidTr="00D37D6C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920B1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085DD" w14:textId="77777777" w:rsidR="00D37D6C" w:rsidRPr="00D9768E" w:rsidRDefault="00D37D6C" w:rsidP="00DB59EF">
            <w:pPr>
              <w:autoSpaceDE w:val="0"/>
              <w:autoSpaceDN w:val="0"/>
              <w:spacing w:before="98" w:after="0" w:line="283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DC499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F618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D125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E5E2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CEE09" w14:textId="72D9FE51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77572A6B" w14:textId="77777777" w:rsidTr="00D37D6C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CAD4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93.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11AA5" w14:textId="77777777" w:rsidR="00D37D6C" w:rsidRPr="00D9768E" w:rsidRDefault="00D37D6C" w:rsidP="00DB59EF">
            <w:pPr>
              <w:autoSpaceDE w:val="0"/>
              <w:autoSpaceDN w:val="0"/>
              <w:spacing w:before="98" w:after="0" w:line="283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98043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63E0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70F3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CFC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92EB3C" w14:textId="4C6F4B19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508245C5" w14:textId="77777777" w:rsidTr="00D37D6C">
        <w:trPr>
          <w:trHeight w:hRule="exact" w:val="24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351F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6C5DC1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14:paraId="6055739A" w14:textId="77777777" w:rsidR="00D37D6C" w:rsidRPr="00D9768E" w:rsidRDefault="00D37D6C" w:rsidP="00DB59EF">
            <w:pPr>
              <w:autoSpaceDE w:val="0"/>
              <w:autoSpaceDN w:val="0"/>
              <w:spacing w:before="70" w:after="0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увеличение числа на несколько единиц (с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двумя множествами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предметов)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0C78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2F45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D54C5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03B1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97180B" w14:textId="084EF882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493F3898" w14:textId="77777777" w:rsidTr="00253974">
        <w:trPr>
          <w:trHeight w:hRule="exact" w:val="326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B865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95.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E5190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14:paraId="3E5AD6A0" w14:textId="77777777" w:rsidR="00D37D6C" w:rsidRDefault="00D37D6C" w:rsidP="00DB59EF">
            <w:pPr>
              <w:autoSpaceDE w:val="0"/>
              <w:autoSpaceDN w:val="0"/>
              <w:spacing w:before="70" w:after="0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уменьшение числа на несколько единиц (с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двумя множествами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предметов)</w:t>
            </w:r>
          </w:p>
          <w:p w14:paraId="172BC87F" w14:textId="676E8966" w:rsidR="00253974" w:rsidRPr="00D9768E" w:rsidRDefault="00253974" w:rsidP="00DB59EF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Где хранятся деньги </w:t>
            </w:r>
            <w:r w:rsidRPr="00253974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(ФГ)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B7790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AB6AB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29F8D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D72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F16867" w14:textId="1607AD1C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2BCE1B6D" w14:textId="77777777" w:rsidTr="00D37D6C">
        <w:trPr>
          <w:trHeight w:hRule="exact" w:val="275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6AFEC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96.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BBFC4B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14:paraId="1ECA9C58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увеличение и уменьшение числа на несколько единиц (с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двумя множествами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предметов)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CA04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E9CF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968C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E0D7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BF5289" w14:textId="7FB2ADAF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7934230C" w14:textId="77777777" w:rsidTr="00D37D6C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FEED4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E19DF9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14:paraId="3C7649DA" w14:textId="77777777" w:rsidR="00D37D6C" w:rsidRPr="00D9768E" w:rsidRDefault="00D37D6C" w:rsidP="00DB59EF">
            <w:pPr>
              <w:autoSpaceDE w:val="0"/>
              <w:autoSpaceDN w:val="0"/>
              <w:spacing w:before="72" w:after="0" w:line="262" w:lineRule="auto"/>
              <w:ind w:left="72" w:right="86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 чисел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FBF55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070A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EDE91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D7E2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5CCD12" w14:textId="0A17172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780E6C18" w14:textId="77777777" w:rsidTr="00D37D6C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178C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98.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F30FAE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14:paraId="5BAD788D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 чисел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F69A1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82D25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BB62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3F8F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CE373" w14:textId="5069D31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6D46EF88" w14:textId="77777777" w:rsidTr="00D37D6C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5D33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41661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первого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слагаемого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2B72B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B8F8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1EBDE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642B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F34FBE" w14:textId="0D02ECE2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055983BE" w14:textId="77777777" w:rsidTr="00253974">
        <w:trPr>
          <w:trHeight w:hRule="exact" w:val="33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0277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100.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33F505" w14:textId="77777777" w:rsidR="00D37D6C" w:rsidRPr="00F02C39" w:rsidRDefault="00D37D6C" w:rsidP="00DB59EF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r w:rsidRPr="00F02C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F02C39">
              <w:rPr>
                <w:lang w:val="ru-RU"/>
              </w:rPr>
              <w:br/>
            </w:r>
            <w:r w:rsidRPr="00F02C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неизвестного первого </w:t>
            </w:r>
            <w:r w:rsidRPr="00F02C39">
              <w:rPr>
                <w:lang w:val="ru-RU"/>
              </w:rPr>
              <w:br/>
            </w:r>
            <w:r w:rsidRPr="00F02C39">
              <w:rPr>
                <w:rFonts w:ascii="Times New Roman" w:hAnsi="Times New Roman"/>
                <w:color w:val="000000"/>
                <w:sz w:val="24"/>
                <w:lang w:val="ru-RU"/>
              </w:rPr>
              <w:t>слагаемого</w:t>
            </w:r>
          </w:p>
          <w:p w14:paraId="64D80CF9" w14:textId="0E71F636" w:rsidR="00253974" w:rsidRPr="00253974" w:rsidRDefault="00253974" w:rsidP="00DB59EF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Гнома Эконома Деньги и страны </w:t>
            </w:r>
            <w:r w:rsidRPr="00A13116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(ФГ)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76A47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914F2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6CC7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7BFEF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D39074" w14:textId="567A2B30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70CFD784" w14:textId="77777777" w:rsidTr="00D37D6C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FBC1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101.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F43FA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второго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слагаемого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5F993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5090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B820A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63406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3ED074" w14:textId="1AEAF218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</w:p>
        </w:tc>
      </w:tr>
      <w:tr w:rsidR="00D37D6C" w:rsidRPr="00D9768E" w14:paraId="7461550D" w14:textId="77777777" w:rsidTr="00D37D6C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8BD9F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102.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4B71C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второго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слагаемого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618EC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B0425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ECC9D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C054D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7D3B86" w14:textId="0016919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7BF7CBB5" w14:textId="77777777" w:rsidTr="00D37D6C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08B79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103.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86DBB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14:paraId="09167029" w14:textId="77777777" w:rsidR="00D37D6C" w:rsidRPr="00D9768E" w:rsidRDefault="00D37D6C" w:rsidP="00DB59EF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уменьшаемого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D9847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BFCE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2402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C5387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1FDF1" w14:textId="1FC444B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68B86ECF" w14:textId="77777777" w:rsidTr="00D37D6C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ED1B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104.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F65B8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14:paraId="7D7E0567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уменьшаемого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A23E2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709D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81C61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CE0A5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0DA67A" w14:textId="6D6D4D56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</w:t>
            </w:r>
          </w:p>
        </w:tc>
      </w:tr>
      <w:tr w:rsidR="00D37D6C" w:rsidRPr="00D9768E" w14:paraId="6FA095F3" w14:textId="77777777" w:rsidTr="00A13116">
        <w:trPr>
          <w:trHeight w:hRule="exact" w:val="282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7FE8E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67008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14:paraId="275E4E46" w14:textId="77777777" w:rsidR="00D37D6C" w:rsidRDefault="00D37D6C" w:rsidP="00DB59EF">
            <w:pPr>
              <w:autoSpaceDE w:val="0"/>
              <w:autoSpaceDN w:val="0"/>
              <w:spacing w:before="70" w:after="0" w:line="262" w:lineRule="auto"/>
              <w:ind w:left="72" w:right="288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вычитаемого</w:t>
            </w:r>
          </w:p>
          <w:p w14:paraId="1BD4D0C1" w14:textId="5BD1894B" w:rsidR="00A13116" w:rsidRPr="00A13116" w:rsidRDefault="00A13116" w:rsidP="00DB59EF">
            <w:pPr>
              <w:autoSpaceDE w:val="0"/>
              <w:autoSpaceDN w:val="0"/>
              <w:spacing w:before="70" w:after="0" w:line="262" w:lineRule="auto"/>
              <w:ind w:left="72" w:right="28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311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Деньги России </w:t>
            </w:r>
            <w:r w:rsidRPr="00A1311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(ФГ)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593AA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2CF26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B9D4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5D62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66C96" w14:textId="5B82CBEB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09B46EB3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A574D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106.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0A67D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решения, ответа задачи.</w:t>
            </w:r>
          </w:p>
          <w:p w14:paraId="5E7FD469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вычитаемого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4B98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4E53C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F0A3B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192A2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125784" w14:textId="7D848F12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</w:tr>
      <w:tr w:rsidR="00D37D6C" w:rsidRPr="00D9768E" w14:paraId="069F2A85" w14:textId="77777777" w:rsidTr="00D37D6C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07735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107.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E18250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краткая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схема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51147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C396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82382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7AEF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6541EE" w14:textId="5D133CAC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9768E">
              <w:rPr>
                <w:lang w:val="ru-RU"/>
              </w:rPr>
              <w:t>Устный опрос</w:t>
            </w:r>
          </w:p>
        </w:tc>
      </w:tr>
      <w:tr w:rsidR="00D37D6C" w:rsidRPr="00D9768E" w14:paraId="7E37B763" w14:textId="77777777" w:rsidTr="00D37D6C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EE8B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36BE2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 w:rsidRPr="00D9768E">
              <w:rPr>
                <w:lang w:val="ru-RU"/>
              </w:rPr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краткая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схема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6E930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0BF3F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A7AE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589B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9950B" w14:textId="4178049B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33706C50" w14:textId="77777777" w:rsidTr="00D37D6C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33C7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B45410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Обнаружение недостающего элемента задачи,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текста задачи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числовыми данными (по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иллюстрации, смыслу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задачи, её решению)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9BCA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85B5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F5FE2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306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F6FDB9" w14:textId="509148C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10D0A956" w14:textId="77777777" w:rsidTr="00A13116">
        <w:trPr>
          <w:trHeight w:hRule="exact" w:val="267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F8053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110.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54F8E" w14:textId="77777777" w:rsidR="00D37D6C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пространстве: слева/справа, сверху/снизу, между</w:t>
            </w:r>
          </w:p>
          <w:p w14:paraId="17EBF142" w14:textId="1E7C710A" w:rsidR="00A13116" w:rsidRPr="00D9768E" w:rsidRDefault="00A13116" w:rsidP="00DB59EF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A1311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Как появились деньги. Первые деньги. Современные </w:t>
            </w:r>
            <w:proofErr w:type="gramStart"/>
            <w:r w:rsidRPr="00A13116">
              <w:rPr>
                <w:rFonts w:ascii="Times New Roman" w:hAnsi="Times New Roman"/>
                <w:sz w:val="24"/>
                <w:szCs w:val="24"/>
                <w:lang w:val="ru-RU"/>
              </w:rPr>
              <w:t>деньги.</w:t>
            </w:r>
            <w:r w:rsidRPr="00A1311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(</w:t>
            </w:r>
            <w:proofErr w:type="gramEnd"/>
            <w:r w:rsidRPr="00A1311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ФГ</w:t>
            </w:r>
            <w:r w:rsidRPr="00A13116">
              <w:rPr>
                <w:b/>
                <w:bCs/>
                <w:lang w:val="ru-RU"/>
              </w:rPr>
              <w:t>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933D5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49CE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2323A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16A8B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370BE9" w14:textId="72CB2899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69BD0DF7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D0AD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63965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пространстве: установление пространственных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24964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A52F2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EC87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7410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4BC6A" w14:textId="40C1452A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7B42E571" w14:textId="77777777" w:rsidTr="00D37D6C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DBD6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112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E72DB9" w14:textId="77777777" w:rsidR="00D37D6C" w:rsidRPr="00D9768E" w:rsidRDefault="00D37D6C" w:rsidP="00DB59EF">
            <w:pPr>
              <w:autoSpaceDE w:val="0"/>
              <w:autoSpaceDN w:val="0"/>
              <w:spacing w:before="98" w:after="0" w:line="283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пространстве: слева/справа, сверху/снизу, между;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пространственных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D1D2D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93857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74C30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DF8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170C62" w14:textId="4CD6DBDF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3215B5B6" w14:textId="77777777" w:rsidTr="00D37D6C">
        <w:trPr>
          <w:trHeight w:hRule="exact" w:val="28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6908B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113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8097F7" w14:textId="77777777" w:rsidR="00D37D6C" w:rsidRPr="00D9768E" w:rsidRDefault="00D37D6C" w:rsidP="00DB59EF">
            <w:pPr>
              <w:autoSpaceDE w:val="0"/>
              <w:autoSpaceDN w:val="0"/>
              <w:spacing w:before="98" w:after="0" w:line="283" w:lineRule="auto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пространстве: слева/справа, сверху/снизу, между;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пространственных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отношений.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Вне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2852DB1D" w14:textId="77777777" w:rsidR="00D37D6C" w:rsidRPr="00D9768E" w:rsidRDefault="00D37D6C" w:rsidP="00DB59EF">
            <w:pPr>
              <w:autoSpaceDE w:val="0"/>
              <w:autoSpaceDN w:val="0"/>
              <w:spacing w:before="72" w:after="0" w:line="23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ACAF1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5F11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BF53E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65BF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DE8809" w14:textId="34358FB2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36EEA58F" w14:textId="77777777" w:rsidTr="00341F8C">
        <w:trPr>
          <w:trHeight w:hRule="exact" w:val="145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E8C4F0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120648" w14:textId="77777777" w:rsidR="00D37D6C" w:rsidRDefault="00D37D6C" w:rsidP="00DB59EF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объекта и его отражения</w:t>
            </w:r>
          </w:p>
          <w:p w14:paraId="4DD7D90B" w14:textId="3D1B0CA6" w:rsidR="00341F8C" w:rsidRPr="00D9768E" w:rsidRDefault="00341F8C" w:rsidP="00DB59EF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Деньги и товары (</w:t>
            </w:r>
            <w:r w:rsidRPr="00341F8C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E5B20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ADC8C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BE5DE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E373D" w14:textId="77777777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E00A0F" w14:textId="0B938E7E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12B63440" w14:textId="77777777" w:rsidTr="00D37D6C">
        <w:trPr>
          <w:trHeight w:hRule="exact" w:val="24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523D0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115.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D47AE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треугольника,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прямоугольника, отрезка.</w:t>
            </w:r>
          </w:p>
          <w:p w14:paraId="04B3D952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фигур: куба, шара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A4E30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A72F6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D27FC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4F0A2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BE328" w14:textId="2029F33B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6DDE1A44" w14:textId="77777777" w:rsidTr="00D37D6C">
        <w:trPr>
          <w:trHeight w:hRule="exact" w:val="28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FF2FF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116.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E1450B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треугольника,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прямоугольника, отрезка.</w:t>
            </w:r>
          </w:p>
          <w:p w14:paraId="57229721" w14:textId="77777777" w:rsidR="00D37D6C" w:rsidRPr="00D9768E" w:rsidRDefault="00D37D6C" w:rsidP="00DB59EF">
            <w:pPr>
              <w:autoSpaceDE w:val="0"/>
              <w:autoSpaceDN w:val="0"/>
              <w:spacing w:before="70" w:after="0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геометрических фигур: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круга, треугольника,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 (квадрата)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CA88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B01B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6D90D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F8F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B2743" w14:textId="2F70344B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776B19E4" w14:textId="77777777" w:rsidTr="00D37D6C">
        <w:trPr>
          <w:trHeight w:hRule="exact" w:val="25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A2965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117.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D85C2" w14:textId="77777777" w:rsidR="00D37D6C" w:rsidRPr="00D9768E" w:rsidRDefault="00D37D6C" w:rsidP="00DB59EF">
            <w:pPr>
              <w:autoSpaceDE w:val="0"/>
              <w:autoSpaceDN w:val="0"/>
              <w:spacing w:before="98" w:after="0" w:line="278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треугольника,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прямоугольника, отрезка.</w:t>
            </w:r>
          </w:p>
          <w:p w14:paraId="78B11F57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 w:right="57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фигур: прямой, отрезка, точки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0C51D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C0A5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624D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5A5B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D0A90" w14:textId="6766D048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20FE3569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D290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ABCC47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прямоугольника, квадрата, треугольника. Изображение геометрических фигур "от руки"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C8BEB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498DA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CC46B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E6B42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2FA04" w14:textId="42044D18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36DE5D83" w14:textId="77777777" w:rsidTr="00D37D6C">
        <w:trPr>
          <w:trHeight w:hRule="exact" w:val="28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3BB5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119.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6A2F0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квадрата, треугольника с помощью линейки.</w:t>
            </w:r>
          </w:p>
          <w:p w14:paraId="06E5C315" w14:textId="77777777" w:rsidR="00D37D6C" w:rsidRPr="00D9768E" w:rsidRDefault="00D37D6C" w:rsidP="00DB59EF">
            <w:pPr>
              <w:autoSpaceDE w:val="0"/>
              <w:autoSpaceDN w:val="0"/>
              <w:spacing w:before="70" w:after="0" w:line="281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использованием линейки геометрических фигур: многоугольника,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9B3B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EFC74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C9BD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6EB9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905374" w14:textId="56359F2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29D56288" w14:textId="77777777" w:rsidTr="00341F8C">
        <w:trPr>
          <w:trHeight w:hRule="exact" w:val="43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6324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120.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460ED" w14:textId="77777777" w:rsidR="00D37D6C" w:rsidRPr="00D9768E" w:rsidRDefault="00D37D6C" w:rsidP="00DB59EF">
            <w:pPr>
              <w:autoSpaceDE w:val="0"/>
              <w:autoSpaceDN w:val="0"/>
              <w:spacing w:before="98" w:after="0" w:line="274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квадрата, треугольника с помощью линейки.</w:t>
            </w:r>
          </w:p>
          <w:p w14:paraId="21A2B95C" w14:textId="77777777" w:rsidR="00D37D6C" w:rsidRDefault="00D37D6C" w:rsidP="00DB59EF">
            <w:pPr>
              <w:autoSpaceDE w:val="0"/>
              <w:autoSpaceDN w:val="0"/>
              <w:spacing w:before="70" w:after="0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использованием линейки геометрических фигур: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 (квадрата)</w:t>
            </w:r>
          </w:p>
          <w:p w14:paraId="0DF763B4" w14:textId="5B01BF0D" w:rsidR="00341F8C" w:rsidRPr="00D9768E" w:rsidRDefault="00341F8C" w:rsidP="00DB59EF">
            <w:pPr>
              <w:autoSpaceDE w:val="0"/>
              <w:autoSpaceDN w:val="0"/>
              <w:spacing w:before="70" w:after="0"/>
              <w:ind w:left="72" w:right="144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доходы и расходы </w:t>
            </w:r>
            <w:r w:rsidRPr="00341F8C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(ФГ)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B8B0A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5ED73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72D77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49F7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304509" w14:textId="0A28CC96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70D86529" w14:textId="77777777" w:rsidTr="00D37D6C">
        <w:trPr>
          <w:trHeight w:hRule="exact" w:val="24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1C36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228256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квадрата, треугольника с помощью линейки.</w:t>
            </w:r>
          </w:p>
          <w:p w14:paraId="60EF0C5C" w14:textId="77777777" w:rsidR="00D37D6C" w:rsidRPr="00D9768E" w:rsidRDefault="00D37D6C" w:rsidP="00DB59EF">
            <w:pPr>
              <w:autoSpaceDE w:val="0"/>
              <w:autoSpaceDN w:val="0"/>
              <w:spacing w:before="70" w:after="0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линейки геометрических фигур: прямой, отрезка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BA0D9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7864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D8709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7B897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258E0" w14:textId="7C4B80C3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51B22298" w14:textId="77777777" w:rsidTr="00D37D6C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DC34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29CF36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квадрата, треугольника с помощью линейки.</w:t>
            </w:r>
          </w:p>
          <w:p w14:paraId="47FF48F2" w14:textId="77777777" w:rsidR="00D37D6C" w:rsidRPr="00D9768E" w:rsidRDefault="00D37D6C" w:rsidP="00DB59EF">
            <w:pPr>
              <w:autoSpaceDE w:val="0"/>
              <w:autoSpaceDN w:val="0"/>
              <w:spacing w:before="70" w:after="0" w:line="283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использованием линейки геометрических фигур: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треугольника,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 (квадрата), прямой, отрезка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9E4F5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6BE3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CCC06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35A1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A775E" w14:textId="12916D86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0265A1FA" w14:textId="77777777" w:rsidTr="00D37D6C">
        <w:trPr>
          <w:trHeight w:hRule="exact" w:val="318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60C11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9C2C4" w14:textId="77777777" w:rsidR="00D37D6C" w:rsidRPr="00D9768E" w:rsidRDefault="00D37D6C" w:rsidP="00DB59EF">
            <w:pPr>
              <w:autoSpaceDE w:val="0"/>
              <w:autoSpaceDN w:val="0"/>
              <w:spacing w:before="100" w:after="0" w:line="281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квадрата, треугольника с помощью линейки;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сантиметрах.</w:t>
            </w:r>
          </w:p>
          <w:p w14:paraId="7961A3D4" w14:textId="77777777" w:rsidR="00D37D6C" w:rsidRPr="00D9768E" w:rsidRDefault="00D37D6C" w:rsidP="00DB59EF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Прямоугольник. Квадрат.</w:t>
            </w:r>
          </w:p>
          <w:p w14:paraId="31D6F8EC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прямоугольника (квадрата) на клетчатой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бумаге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1847C8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869987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BC89AA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7B8F" w14:textId="77777777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9F7D7" w14:textId="1744D95D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24F4B387" w14:textId="77777777" w:rsidTr="00341F8C">
        <w:trPr>
          <w:trHeight w:hRule="exact" w:val="189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3ABC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CE23D" w14:textId="77777777" w:rsidR="00D37D6C" w:rsidRDefault="00D37D6C" w:rsidP="00DB59E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сантиметрах</w:t>
            </w:r>
          </w:p>
          <w:p w14:paraId="77E0E896" w14:textId="044A5060" w:rsidR="00341F8C" w:rsidRPr="00D9768E" w:rsidRDefault="00341F8C" w:rsidP="00DB59E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Доходы и расходы моей семьи </w:t>
            </w:r>
            <w:r w:rsidRPr="00341F8C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(ФГ)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47B70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45FC7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3F29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EA3A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73363D" w14:textId="68B7EE52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788269DD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98152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125.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FCA6A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 в сантиметрах. Измерение длины в дециметрах 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сантиметрах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5112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6024C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6F490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76A3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3D36A" w14:textId="4519B5D5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4F790FD5" w14:textId="77777777" w:rsidTr="00D37D6C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2433C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23F52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 в сантиметрах.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длин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отрезков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A3D5D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FD45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92577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03D95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4D200" w14:textId="6410FEEA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461F9082" w14:textId="77777777" w:rsidTr="00D37D6C">
        <w:trPr>
          <w:trHeight w:hRule="exact" w:val="171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61434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FFAE1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right="144"/>
              <w:jc w:val="both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отрезка, измерение длины отрезка в сантиметрах. Сложение и вычитание длин отрезков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2840D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B327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B12C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6DA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57CB4F" w14:textId="39177085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6A915141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F799E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D8021F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Длина стороны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прямоугольника, квадрата, треугольника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D6128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910EB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EE8E9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839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E11FE5" w14:textId="032FFA50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55C70517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E72C3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129.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90324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right="288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стороны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прямоугольника, квадрата, треугольника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A53E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14D8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D8565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CCEB2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4F4998" w14:textId="0F9EF800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183EB505" w14:textId="77777777" w:rsidTr="00341F8C">
        <w:trPr>
          <w:trHeight w:hRule="exact" w:val="264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B180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3AF92" w14:textId="77777777" w:rsidR="00D37D6C" w:rsidRDefault="00D37D6C" w:rsidP="00DB59EF">
            <w:pPr>
              <w:autoSpaceDE w:val="0"/>
              <w:autoSpaceDN w:val="0"/>
              <w:spacing w:before="98" w:after="0" w:line="271" w:lineRule="auto"/>
              <w:ind w:right="288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стороны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прямоугольника, квадрата, треугольника</w:t>
            </w:r>
          </w:p>
          <w:p w14:paraId="5D7581C2" w14:textId="52C90F39" w:rsidR="00341F8C" w:rsidRPr="00D9768E" w:rsidRDefault="00341F8C" w:rsidP="00DB59EF">
            <w:pPr>
              <w:autoSpaceDE w:val="0"/>
              <w:autoSpaceDN w:val="0"/>
              <w:spacing w:before="98" w:after="0" w:line="271" w:lineRule="auto"/>
              <w:ind w:right="288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денег в жизни человека </w:t>
            </w:r>
            <w:r w:rsidRPr="00341F8C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(ФГ)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FD8A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283F9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1C362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32AF7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DA215D" w14:textId="7AB2736E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3575BC8F" w14:textId="77777777" w:rsidTr="00D37D6C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B3383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131.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F6C31" w14:textId="77777777" w:rsidR="00D37D6C" w:rsidRPr="00D9768E" w:rsidRDefault="00D37D6C" w:rsidP="00DB59EF">
            <w:pPr>
              <w:autoSpaceDE w:val="0"/>
              <w:autoSpaceDN w:val="0"/>
              <w:spacing w:before="98" w:after="0" w:line="281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квадрата, треугольника с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помощью линейки. Решение геометрических задач на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667D1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D9239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37EC1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8B02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E1B9A" w14:textId="3393FDB4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0A4B1CE7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F9D1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C9EE05" w14:textId="77777777" w:rsidR="00D37D6C" w:rsidRPr="00D9768E" w:rsidRDefault="00D37D6C" w:rsidP="00DB59EF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Сбор данных об объекте по </w:t>
            </w:r>
            <w:r w:rsidRPr="00D9768E">
              <w:rPr>
                <w:lang w:val="ru-RU"/>
              </w:rPr>
              <w:tab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образцу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BD02E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5D32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225A9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4DCE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79926" w14:textId="640B29ED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2C179C73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A0721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550E4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Характеристики объекта, группы объектов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(количество, форма, размер)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3D1CC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8527E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589232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A457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8A2770" w14:textId="0C39901C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0AD84D8E" w14:textId="77777777" w:rsidTr="00D37D6C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9BA6D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D1B3FC" w14:textId="77777777" w:rsidR="00D37D6C" w:rsidRPr="00D9768E" w:rsidRDefault="00D37D6C" w:rsidP="00DB59EF">
            <w:pPr>
              <w:autoSpaceDE w:val="0"/>
              <w:autoSpaceDN w:val="0"/>
              <w:spacing w:before="100" w:after="0" w:line="271" w:lineRule="auto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Характеристики объекта,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объектов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(количество, форма, размер).</w:t>
            </w:r>
          </w:p>
          <w:p w14:paraId="16F2BE93" w14:textId="77777777" w:rsidR="00D37D6C" w:rsidRPr="00D9768E" w:rsidRDefault="00D37D6C" w:rsidP="00DB59EF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или более предметов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5DE79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B4B654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C37D6B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78123" w14:textId="77777777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40608" w14:textId="7D2777AF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383487A6" w14:textId="77777777" w:rsidTr="00341F8C">
        <w:trPr>
          <w:trHeight w:hRule="exact" w:val="284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2402C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135.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D67B2" w14:textId="77777777" w:rsidR="00341F8C" w:rsidRDefault="00D37D6C" w:rsidP="00341F8C">
            <w:pPr>
              <w:pStyle w:val="a7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341F8C">
              <w:rPr>
                <w:rFonts w:ascii="Times New Roman" w:hAnsi="Times New Roman"/>
                <w:sz w:val="24"/>
                <w:szCs w:val="24"/>
                <w:lang w:val="ru-RU"/>
              </w:rPr>
              <w:t>Выбор предметов по образцу (по заданным признакам)</w:t>
            </w:r>
          </w:p>
          <w:p w14:paraId="2B8A4223" w14:textId="7EBBCC8F" w:rsidR="00D37D6C" w:rsidRPr="00D9768E" w:rsidRDefault="00341F8C" w:rsidP="00341F8C">
            <w:pPr>
              <w:pStyle w:val="a7"/>
              <w:rPr>
                <w:lang w:val="ru-RU"/>
              </w:rPr>
            </w:pPr>
            <w:r w:rsidRPr="00341F8C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Урок от Гнома-Эконома: знакомимся с понятием «маркетинг» («рынок»).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341F8C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(ФГ)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8100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AE7A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05E41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682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D5FC14" w14:textId="7C92129F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46F9F334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4B2D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136.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8E8DAC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DDBA9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C8BD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DDED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ACFCF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2A332C" w14:textId="04658CE5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35CF1F5D" w14:textId="77777777" w:rsidTr="00D37D6C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F3F20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137.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98ABBF" w14:textId="77777777" w:rsidR="00D37D6C" w:rsidRPr="00D9768E" w:rsidRDefault="00D37D6C" w:rsidP="00DB59EF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Группировка объектов по </w:t>
            </w:r>
            <w:r w:rsidRPr="00D9768E">
              <w:rPr>
                <w:lang w:val="ru-RU"/>
              </w:rPr>
              <w:tab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заданному признаку.</w:t>
            </w:r>
          </w:p>
          <w:p w14:paraId="060170AB" w14:textId="77777777" w:rsidR="00D37D6C" w:rsidRPr="00D9768E" w:rsidRDefault="00D37D6C" w:rsidP="00DB59EF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Группировка по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установленному признаку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4BFF0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37E2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8B19A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F20BD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4A6344" w14:textId="53630EE4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7EF095B4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30FC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138.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B0E25E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заданных объектов: её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обнаружение, продолжение ряда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E8F5E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2EA33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952F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3D4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E59E24" w14:textId="02D7B952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9768E">
              <w:rPr>
                <w:lang w:val="ru-RU"/>
              </w:rPr>
              <w:t>Устный опрос</w:t>
            </w:r>
          </w:p>
        </w:tc>
      </w:tr>
      <w:tr w:rsidR="00D37D6C" w:rsidRPr="00D9768E" w14:paraId="0B0C8E66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C174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139.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0690A8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заданных объектов: её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обнаружение, продолжение ряда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E852F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4016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6E2A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81D32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B3491" w14:textId="3054B95E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617326AE" w14:textId="77777777" w:rsidTr="00341F8C">
        <w:trPr>
          <w:trHeight w:hRule="exact" w:val="256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F8BD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140.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9D78A1" w14:textId="77777777" w:rsidR="00D37D6C" w:rsidRDefault="00D37D6C" w:rsidP="00DB59EF">
            <w:pPr>
              <w:autoSpaceDE w:val="0"/>
              <w:autoSpaceDN w:val="0"/>
              <w:spacing w:before="98" w:after="0"/>
              <w:ind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заданных объектов: её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обнаружение, продолжение ряда</w:t>
            </w:r>
          </w:p>
          <w:p w14:paraId="7E656896" w14:textId="4B1C0F18" w:rsidR="00341F8C" w:rsidRPr="00D9768E" w:rsidRDefault="00341F8C" w:rsidP="00DB59EF">
            <w:pPr>
              <w:autoSpaceDE w:val="0"/>
              <w:autoSpaceDN w:val="0"/>
              <w:spacing w:before="98" w:after="0"/>
              <w:ind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</w:t>
            </w:r>
            <w:r w:rsidRPr="00341F8C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(ФГ)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6A317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F8562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E11A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05BE4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F5315B" w14:textId="7864DD0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519AB94C" w14:textId="77777777" w:rsidTr="00D37D6C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FCB03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141.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3BF7DA" w14:textId="77777777" w:rsidR="00D37D6C" w:rsidRPr="00D9768E" w:rsidRDefault="00D37D6C" w:rsidP="00DB59EF">
            <w:pPr>
              <w:autoSpaceDE w:val="0"/>
              <w:autoSpaceDN w:val="0"/>
              <w:spacing w:before="100" w:after="0" w:line="281" w:lineRule="auto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неверные (ложные)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предложения, составленные относительно заданного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набора математических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01DCA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A3C60C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170FB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7ADBE" w14:textId="77777777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B2274E" w14:textId="67520787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7B67AD02" w14:textId="77777777" w:rsidTr="00D37D6C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C369E8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142.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C2C631" w14:textId="77777777" w:rsidR="00D37D6C" w:rsidRPr="00D9768E" w:rsidRDefault="00D37D6C" w:rsidP="00DB59EF">
            <w:pPr>
              <w:autoSpaceDE w:val="0"/>
              <w:autoSpaceDN w:val="0"/>
              <w:spacing w:before="100" w:after="0" w:line="281" w:lineRule="auto"/>
              <w:ind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неверные (ложные)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предложения, составленные относительно заданного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набора математических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A28A1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598BB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311BAC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B7518" w14:textId="77777777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F4E7A7" w14:textId="48D13AD9" w:rsidR="00D37D6C" w:rsidRPr="00D9768E" w:rsidRDefault="00D37D6C" w:rsidP="00DB59E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Устный опрос</w:t>
            </w:r>
          </w:p>
        </w:tc>
      </w:tr>
      <w:tr w:rsidR="00D37D6C" w:rsidRPr="00D9768E" w14:paraId="5EE929D2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65208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143.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DF684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right="720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таблицы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(содержащей не более четырёх данных)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07227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C2C48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FAC5B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D677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01BE29" w14:textId="2157E08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55B10E6E" w14:textId="77777777" w:rsidTr="00341F8C">
        <w:trPr>
          <w:trHeight w:hRule="exact" w:val="157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F6521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144.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E22C84" w14:textId="77777777" w:rsidR="00D37D6C" w:rsidRDefault="00D37D6C" w:rsidP="00DB59E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</w:t>
            </w:r>
          </w:p>
          <w:p w14:paraId="51B8901A" w14:textId="49F4249E" w:rsidR="00341F8C" w:rsidRPr="00D9768E" w:rsidRDefault="00341F8C" w:rsidP="00DB59E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Обмен, торговля </w:t>
            </w:r>
            <w:r w:rsidRPr="00D02DE0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(ФГ)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D1B6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1E03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54747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221E4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FC7213" w14:textId="0B874AED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156CB49C" w14:textId="77777777" w:rsidTr="00D37D6C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36F6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5562F0" w14:textId="77777777" w:rsidR="00D37D6C" w:rsidRPr="00D9768E" w:rsidRDefault="00D37D6C" w:rsidP="00DB59E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720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Внесение одного-двух </w:t>
            </w:r>
            <w:r w:rsidRPr="00D9768E">
              <w:rPr>
                <w:lang w:val="ru-RU"/>
              </w:rPr>
              <w:tab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данных в таблицу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C1649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C885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472DC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1228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A426AE" w14:textId="49EAFFB8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108F2CFD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97E8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57707C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Чтение рисунка, схемы 1—2 числовыми данными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(значениями данных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величин)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83196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72E59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DE321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B6A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D07117" w14:textId="420259FA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35BF5006" w14:textId="77777777" w:rsidTr="00D37D6C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BDB12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173A5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156" w:right="144" w:hanging="15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1—3-шаговых инструкций, связанных с вычислениями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FE31F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CEE2CF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E00D7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D48D3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1863F4" w14:textId="6D6698B5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104DB053" w14:textId="77777777" w:rsidTr="00D37D6C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6DBB7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BE84ED" w14:textId="77777777" w:rsidR="00D37D6C" w:rsidRPr="00D9768E" w:rsidRDefault="00D37D6C" w:rsidP="00DB59EF">
            <w:pPr>
              <w:autoSpaceDE w:val="0"/>
              <w:autoSpaceDN w:val="0"/>
              <w:spacing w:before="98" w:after="0" w:line="271" w:lineRule="auto"/>
              <w:ind w:left="156" w:right="144" w:hanging="15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1—3-шаговых инструкций, связанных с измерением длины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FE3BC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475C2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A6A2A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CF31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636B5" w14:textId="76DF7DDF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75674139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72094B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B2B02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156" w:right="144" w:hanging="156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1—3-шаговых инструкций, связанных с построением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0DBE60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D29C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8033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1076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F2DA8" w14:textId="75D57C50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6122D483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E149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848C3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156" w:right="144" w:hanging="15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1—3-шаговых инструкций, связанных с построением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FC0FE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FAA0B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F4E5E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09CA3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BD90E" w14:textId="4EF73B09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0089009C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3F8B0C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C4C930" w14:textId="77777777" w:rsidR="00D37D6C" w:rsidRPr="00F02C39" w:rsidRDefault="00D37D6C" w:rsidP="00DB59EF">
            <w:pPr>
              <w:autoSpaceDE w:val="0"/>
              <w:autoSpaceDN w:val="0"/>
              <w:spacing w:before="98" w:after="0" w:line="262" w:lineRule="auto"/>
              <w:ind w:right="129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02C39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Повторение</w:t>
            </w:r>
          </w:p>
          <w:p w14:paraId="70C5FC96" w14:textId="63B1E2CC" w:rsidR="00D02DE0" w:rsidRPr="00D02DE0" w:rsidRDefault="00D02DE0" w:rsidP="00DB59EF">
            <w:pPr>
              <w:autoSpaceDE w:val="0"/>
              <w:autoSpaceDN w:val="0"/>
              <w:spacing w:before="98" w:after="0" w:line="262" w:lineRule="auto"/>
              <w:ind w:right="1296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Продавец и покупатель (</w:t>
            </w:r>
            <w:r w:rsidRPr="00D02DE0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77ED4A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D7382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2FFC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24EEB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8F7BB1" w14:textId="15A6074A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782237BD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902D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152.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1EC55A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right="115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20.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85EB79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A72D9E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DC3C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AEB83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47751" w14:textId="454A473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7737FEC2" w14:textId="77777777" w:rsidTr="00D37D6C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C13B4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14AA0" w14:textId="77777777" w:rsidR="00D37D6C" w:rsidRPr="00F02C39" w:rsidRDefault="00D37D6C" w:rsidP="00DB59EF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02C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Единица длины: сантиметр. </w:t>
            </w:r>
            <w:r w:rsidRPr="00F02C39">
              <w:rPr>
                <w:lang w:val="ru-RU"/>
              </w:rPr>
              <w:tab/>
            </w:r>
            <w:r w:rsidRPr="00F02C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  <w:p w14:paraId="370C091B" w14:textId="13A8FF90" w:rsidR="00D02DE0" w:rsidRPr="00D02DE0" w:rsidRDefault="00D02DE0" w:rsidP="00DB59EF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Конкуренция </w:t>
            </w:r>
            <w:r w:rsidRPr="00D02DE0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(ФГ)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6236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482085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1477D1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BA912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144F6F" w14:textId="4B49D4F5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5159FC71" w14:textId="77777777" w:rsidTr="00AD553A">
        <w:trPr>
          <w:trHeight w:hRule="exact" w:val="106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35437A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154.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F68F2" w14:textId="77777777" w:rsidR="00D37D6C" w:rsidRDefault="00D37D6C" w:rsidP="00DB59EF">
            <w:pPr>
              <w:tabs>
                <w:tab w:val="left" w:pos="156"/>
              </w:tabs>
              <w:autoSpaceDE w:val="0"/>
              <w:autoSpaceDN w:val="0"/>
              <w:spacing w:before="100" w:after="0" w:line="262" w:lineRule="auto"/>
              <w:ind w:right="144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Единицы длины: сантиметр, </w:t>
            </w:r>
            <w:r w:rsidRPr="00D9768E">
              <w:rPr>
                <w:lang w:val="ru-RU"/>
              </w:rPr>
              <w:tab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дециметр. Повторение</w:t>
            </w:r>
          </w:p>
          <w:p w14:paraId="286A617C" w14:textId="4FE9259B" w:rsidR="00D02DE0" w:rsidRPr="00D02DE0" w:rsidRDefault="00D02DE0" w:rsidP="00D02DE0">
            <w:pPr>
              <w:spacing w:after="161"/>
              <w:rPr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A9470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8D3D9E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1A155" w14:textId="77777777" w:rsidR="00D37D6C" w:rsidRPr="00D9768E" w:rsidRDefault="00D37D6C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B90F2" w14:textId="77777777" w:rsidR="00D37D6C" w:rsidRPr="00D9768E" w:rsidRDefault="00D37D6C" w:rsidP="00DB59EF">
            <w:pPr>
              <w:autoSpaceDE w:val="0"/>
              <w:autoSpaceDN w:val="0"/>
              <w:spacing w:before="100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8BA586" w14:textId="25121139" w:rsidR="00D37D6C" w:rsidRPr="00D9768E" w:rsidRDefault="00D37D6C" w:rsidP="00DB59EF">
            <w:pPr>
              <w:autoSpaceDE w:val="0"/>
              <w:autoSpaceDN w:val="0"/>
              <w:spacing w:before="100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78780D07" w14:textId="77777777" w:rsidTr="00D37D6C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365113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155.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0E719" w14:textId="77777777" w:rsidR="00D37D6C" w:rsidRPr="00D9768E" w:rsidRDefault="00D37D6C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Сложение. 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3E6F7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4709B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4C7106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EE0AD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6C4AA1" w14:textId="3F647A91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D37D6C" w:rsidRPr="00D9768E" w14:paraId="3A8B1AEB" w14:textId="77777777" w:rsidTr="00D37D6C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98C034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156.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124BB3" w14:textId="77777777" w:rsidR="00D37D6C" w:rsidRPr="00D9768E" w:rsidRDefault="00D37D6C" w:rsidP="00DB59E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Вычитание. 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EF16CD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A8B38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BA787" w14:textId="77777777" w:rsidR="00D37D6C" w:rsidRPr="00D9768E" w:rsidRDefault="00D37D6C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EBB0B" w14:textId="7777777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0B3F60" w14:textId="11BDF1B7" w:rsidR="00D37D6C" w:rsidRPr="00D9768E" w:rsidRDefault="00D37D6C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bookmarkEnd w:id="1"/>
    </w:tbl>
    <w:p w14:paraId="0594896F" w14:textId="77777777" w:rsidR="001D3A33" w:rsidRDefault="001D3A33" w:rsidP="00586D28">
      <w:pPr>
        <w:autoSpaceDE w:val="0"/>
        <w:autoSpaceDN w:val="0"/>
        <w:spacing w:after="0" w:line="14" w:lineRule="exact"/>
      </w:pPr>
    </w:p>
    <w:tbl>
      <w:tblPr>
        <w:tblW w:w="0" w:type="auto"/>
        <w:tblInd w:w="6" w:type="dxa"/>
        <w:tblLayout w:type="fixed"/>
        <w:tblLook w:val="00A0" w:firstRow="1" w:lastRow="0" w:firstColumn="1" w:lastColumn="0" w:noHBand="0" w:noVBand="0"/>
      </w:tblPr>
      <w:tblGrid>
        <w:gridCol w:w="576"/>
        <w:gridCol w:w="3144"/>
        <w:gridCol w:w="734"/>
        <w:gridCol w:w="1620"/>
        <w:gridCol w:w="1668"/>
        <w:gridCol w:w="1319"/>
        <w:gridCol w:w="1491"/>
      </w:tblGrid>
      <w:tr w:rsidR="001D3A33" w:rsidRPr="00D9768E" w14:paraId="6A29D9B0" w14:textId="77777777" w:rsidTr="00BE5058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D5FC7C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157.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43FB6A" w14:textId="77777777" w:rsidR="001D3A33" w:rsidRPr="00D9768E" w:rsidRDefault="001D3A33" w:rsidP="00DB59EF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 от 1 до 20. Сложение </w:t>
            </w:r>
            <w:r w:rsidRPr="00D9768E">
              <w:rPr>
                <w:lang w:val="ru-RU"/>
              </w:rPr>
              <w:tab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с переходом через десяток.</w:t>
            </w:r>
          </w:p>
          <w:p w14:paraId="7610C73A" w14:textId="77777777" w:rsidR="001D3A33" w:rsidRPr="00D9768E" w:rsidRDefault="001D3A33" w:rsidP="00DB59EF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80556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B1AB74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0B5AAE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2A15F" w14:textId="59D4CDB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15A363" w14:textId="77777777" w:rsidR="001D3A33" w:rsidRPr="00D9768E" w:rsidRDefault="001D3A33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1D3A33" w:rsidRPr="00D9768E" w14:paraId="0E2392B7" w14:textId="77777777" w:rsidTr="00BE5058">
        <w:trPr>
          <w:trHeight w:hRule="exact" w:val="246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913523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158.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B077BF" w14:textId="77777777" w:rsidR="001D3A33" w:rsidRPr="00D9768E" w:rsidRDefault="001D3A33" w:rsidP="00DB59EF">
            <w:pPr>
              <w:autoSpaceDE w:val="0"/>
              <w:autoSpaceDN w:val="0"/>
              <w:spacing w:before="98" w:after="0" w:line="262" w:lineRule="auto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 от 1 до 20. Вычитание с переходом через десяток.</w:t>
            </w:r>
          </w:p>
          <w:p w14:paraId="2BAF1974" w14:textId="77777777" w:rsidR="001D3A33" w:rsidRPr="00AD553A" w:rsidRDefault="001D3A33" w:rsidP="00DB59EF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D553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  <w:p w14:paraId="47EEDA24" w14:textId="53A6D52F" w:rsidR="00AD553A" w:rsidRPr="00D9768E" w:rsidRDefault="00AD553A" w:rsidP="00DB59EF">
            <w:pPr>
              <w:autoSpaceDE w:val="0"/>
              <w:autoSpaceDN w:val="0"/>
              <w:spacing w:before="70" w:after="0" w:line="230" w:lineRule="auto"/>
              <w:ind w:left="72"/>
            </w:pPr>
            <w:r w:rsidRPr="00D02DE0"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>Гном – Эконом проводит «Экономическое Поле Чудес».</w:t>
            </w:r>
            <w:r>
              <w:rPr>
                <w:rFonts w:ascii="Times New Roman" w:hAnsi="Times New Roman"/>
                <w:color w:val="000000"/>
                <w:sz w:val="24"/>
                <w:lang w:val="ru-RU" w:eastAsia="ru-RU"/>
              </w:rPr>
              <w:t xml:space="preserve"> </w:t>
            </w:r>
            <w:r w:rsidRPr="00D02DE0">
              <w:rPr>
                <w:rFonts w:ascii="Times New Roman" w:hAnsi="Times New Roman"/>
                <w:b/>
                <w:bCs/>
                <w:color w:val="000000"/>
                <w:sz w:val="24"/>
                <w:lang w:val="ru-RU" w:eastAsia="ru-RU"/>
              </w:rPr>
              <w:t>(ФГ)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336561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50CF6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8F0139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2EC8F8" w14:textId="53E4C563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E07CE1" w14:textId="77777777" w:rsidR="001D3A33" w:rsidRPr="00D9768E" w:rsidRDefault="001D3A33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1D3A33" w:rsidRPr="00D9768E" w14:paraId="53EF5528" w14:textId="77777777" w:rsidTr="00BE5058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C03B32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159.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AB8FEE" w14:textId="77777777" w:rsidR="001D3A33" w:rsidRPr="00D9768E" w:rsidRDefault="001D3A33" w:rsidP="00DB59EF">
            <w:pPr>
              <w:autoSpaceDE w:val="0"/>
              <w:autoSpaceDN w:val="0"/>
              <w:spacing w:before="98" w:after="0" w:line="262" w:lineRule="auto"/>
              <w:ind w:right="720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</w:t>
            </w:r>
          </w:p>
          <w:p w14:paraId="62BD8216" w14:textId="77777777" w:rsidR="001D3A33" w:rsidRPr="00D9768E" w:rsidRDefault="001D3A33" w:rsidP="00DB59EF">
            <w:pPr>
              <w:autoSpaceDE w:val="0"/>
              <w:autoSpaceDN w:val="0"/>
              <w:spacing w:before="72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348406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B9A196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8D54E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9BD4B1" w14:textId="0A7553FD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B95D1" w14:textId="77777777" w:rsidR="001D3A33" w:rsidRPr="00D9768E" w:rsidRDefault="001D3A33" w:rsidP="00DB59EF">
            <w:pPr>
              <w:autoSpaceDE w:val="0"/>
              <w:autoSpaceDN w:val="0"/>
              <w:spacing w:before="98" w:after="0" w:line="278" w:lineRule="auto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1D3A33" w:rsidRPr="00D9768E" w14:paraId="61670F84" w14:textId="77777777" w:rsidTr="00BE5058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A2BE65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6EDA85" w14:textId="77777777" w:rsidR="001D3A33" w:rsidRPr="00D9768E" w:rsidRDefault="001D3A33" w:rsidP="00DB59EF">
            <w:pPr>
              <w:autoSpaceDE w:val="0"/>
              <w:autoSpaceDN w:val="0"/>
              <w:spacing w:before="98" w:after="0" w:line="271" w:lineRule="auto"/>
              <w:ind w:right="288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(уменьшение) числа на несколько раз.</w:t>
            </w:r>
          </w:p>
          <w:p w14:paraId="54C1F223" w14:textId="77777777" w:rsidR="001D3A33" w:rsidRPr="00D9768E" w:rsidRDefault="001D3A33" w:rsidP="00DB59EF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3100B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3B3BFA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8D8B0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D9CF3" w14:textId="5223CF66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1AD4EB" w14:textId="77777777" w:rsidR="001D3A33" w:rsidRPr="00D9768E" w:rsidRDefault="001D3A33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1D3A33" w:rsidRPr="00D9768E" w14:paraId="348346AF" w14:textId="77777777" w:rsidTr="00BE5058">
        <w:trPr>
          <w:trHeight w:hRule="exact" w:val="178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CB141E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161.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FE41F" w14:textId="77777777" w:rsidR="001D3A33" w:rsidRDefault="001D3A33" w:rsidP="00DB59E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  <w:p w14:paraId="0ECFA296" w14:textId="18450007" w:rsidR="00AD553A" w:rsidRPr="00D9768E" w:rsidRDefault="00AD553A" w:rsidP="00DB59E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Подводим итоги экономического года </w:t>
            </w:r>
            <w:r w:rsidRPr="00AD553A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(ФГ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9D063E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0569BD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B6631B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04EEED" w14:textId="42D868A0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4EFE6C" w14:textId="77777777" w:rsidR="001D3A33" w:rsidRPr="00D9768E" w:rsidRDefault="001D3A33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1D3A33" w:rsidRPr="00D9768E" w14:paraId="614DFE04" w14:textId="77777777" w:rsidTr="00BE5058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3B6C0F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lastRenderedPageBreak/>
              <w:t>162.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D560A" w14:textId="77777777" w:rsidR="001D3A33" w:rsidRPr="00D9768E" w:rsidRDefault="001D3A33" w:rsidP="00DB59E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Пространственные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представления. 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CA8844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DA48E2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2AD813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B01FCD" w14:textId="0332A389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0DF93" w14:textId="77777777" w:rsidR="001D3A33" w:rsidRPr="00D9768E" w:rsidRDefault="001D3A33" w:rsidP="00DB59EF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Устный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1D3A33" w:rsidRPr="00D9768E" w14:paraId="45FB3E5D" w14:textId="77777777" w:rsidTr="00BE5058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6C3C9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163.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1B1CF" w14:textId="77777777" w:rsidR="001D3A33" w:rsidRPr="00D9768E" w:rsidRDefault="001D3A33" w:rsidP="00DB59EF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130. Геометрические фигуры. </w:t>
            </w:r>
            <w:r w:rsidRPr="00D9768E">
              <w:rPr>
                <w:lang w:val="ru-RU"/>
              </w:rPr>
              <w:tab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EF5073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E4E87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76988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8741B" w14:textId="48B8775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7AE04A" w14:textId="77777777" w:rsidR="001D3A33" w:rsidRPr="00D9768E" w:rsidRDefault="001D3A33" w:rsidP="00DB59EF">
            <w:pPr>
              <w:autoSpaceDE w:val="0"/>
              <w:autoSpaceDN w:val="0"/>
              <w:spacing w:before="98" w:after="0"/>
              <w:ind w:left="72" w:right="144"/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Устный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оп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1D3A33" w:rsidRPr="00D9768E" w14:paraId="239DB44E" w14:textId="77777777" w:rsidTr="00BE5058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945A90" w14:textId="77777777" w:rsidR="001D3A33" w:rsidRPr="00D9768E" w:rsidRDefault="001D3A33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164.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32BEB" w14:textId="77777777" w:rsidR="001D3A33" w:rsidRPr="00D9768E" w:rsidRDefault="001D3A33" w:rsidP="00DB59EF">
            <w:pPr>
              <w:autoSpaceDE w:val="0"/>
              <w:autoSpaceDN w:val="0"/>
              <w:spacing w:before="100" w:after="0" w:line="271" w:lineRule="auto"/>
              <w:ind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</w:t>
            </w:r>
            <w:r w:rsidRPr="00D9768E">
              <w:rPr>
                <w:lang w:val="ru-RU"/>
              </w:rPr>
              <w:br/>
            </w: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высказывания. 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98958A" w14:textId="77777777" w:rsidR="001D3A33" w:rsidRPr="00D9768E" w:rsidRDefault="001D3A33" w:rsidP="00DB59EF">
            <w:pPr>
              <w:autoSpaceDE w:val="0"/>
              <w:autoSpaceDN w:val="0"/>
              <w:spacing w:before="100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D8754" w14:textId="77777777" w:rsidR="001D3A33" w:rsidRPr="00D9768E" w:rsidRDefault="001D3A33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2D8432" w14:textId="77777777" w:rsidR="001D3A33" w:rsidRPr="00D9768E" w:rsidRDefault="001D3A33" w:rsidP="00DB59EF">
            <w:pPr>
              <w:autoSpaceDE w:val="0"/>
              <w:autoSpaceDN w:val="0"/>
              <w:spacing w:before="100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355478" w14:textId="67C723C4" w:rsidR="001D3A33" w:rsidRPr="00D9768E" w:rsidRDefault="001D3A33" w:rsidP="00DB59EF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6656C" w14:textId="77777777" w:rsidR="001D3A33" w:rsidRPr="00D9768E" w:rsidRDefault="001D3A33" w:rsidP="00DB59EF">
            <w:pPr>
              <w:autoSpaceDE w:val="0"/>
              <w:autoSpaceDN w:val="0"/>
              <w:spacing w:before="100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1D3A33" w:rsidRPr="00D9768E" w14:paraId="12E6B3F2" w14:textId="77777777" w:rsidTr="00BE5058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AE688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165.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AD336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55965D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7615CC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2F0CCD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0AD836" w14:textId="5DB3FAE8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54AE2" w14:textId="77777777" w:rsidR="001D3A33" w:rsidRPr="00D9768E" w:rsidRDefault="001D3A33" w:rsidP="00DB59EF">
            <w:pPr>
              <w:autoSpaceDE w:val="0"/>
              <w:autoSpaceDN w:val="0"/>
              <w:spacing w:before="98" w:after="0"/>
              <w:ind w:left="72" w:right="144"/>
            </w:pP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9768E">
              <w:br/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9768E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 w:rsidRPr="00D9768E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</w:tr>
      <w:tr w:rsidR="001D3A33" w:rsidRPr="00D9768E" w14:paraId="3894B443" w14:textId="77777777" w:rsidTr="00DB59EF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91F77F" w14:textId="77777777" w:rsidR="001D3A33" w:rsidRPr="00D9768E" w:rsidRDefault="001D3A33" w:rsidP="00DB59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976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09FE5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4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930F72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480FA" w14:textId="77777777" w:rsidR="001D3A33" w:rsidRPr="00D9768E" w:rsidRDefault="001D3A33" w:rsidP="00DB59EF">
            <w:pPr>
              <w:autoSpaceDE w:val="0"/>
              <w:autoSpaceDN w:val="0"/>
              <w:spacing w:before="98" w:after="0" w:line="230" w:lineRule="auto"/>
              <w:ind w:left="72"/>
            </w:pPr>
            <w:r w:rsidRPr="00D9768E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</w:tr>
    </w:tbl>
    <w:p w14:paraId="3BD44615" w14:textId="77777777" w:rsidR="001D3A33" w:rsidRDefault="001D3A33" w:rsidP="00586D28">
      <w:pPr>
        <w:autoSpaceDE w:val="0"/>
        <w:autoSpaceDN w:val="0"/>
        <w:spacing w:after="0" w:line="14" w:lineRule="exact"/>
      </w:pPr>
    </w:p>
    <w:p w14:paraId="59916201" w14:textId="77777777" w:rsidR="001D3A33" w:rsidRDefault="001D3A33" w:rsidP="00586D28">
      <w:pPr>
        <w:sectPr w:rsidR="001D3A33">
          <w:pgSz w:w="11900" w:h="16840"/>
          <w:pgMar w:top="284" w:right="650" w:bottom="962" w:left="666" w:header="720" w:footer="720" w:gutter="0"/>
          <w:cols w:space="720" w:equalWidth="0">
            <w:col w:w="10584"/>
          </w:cols>
          <w:docGrid w:linePitch="360"/>
        </w:sectPr>
      </w:pPr>
    </w:p>
    <w:p w14:paraId="39699A0E" w14:textId="77777777" w:rsidR="001D3A33" w:rsidRDefault="001D3A33" w:rsidP="00586D28">
      <w:pPr>
        <w:autoSpaceDE w:val="0"/>
        <w:autoSpaceDN w:val="0"/>
        <w:spacing w:after="78" w:line="220" w:lineRule="exact"/>
      </w:pPr>
    </w:p>
    <w:p w14:paraId="2347CED3" w14:textId="77777777" w:rsidR="001D3A33" w:rsidRPr="00717A3E" w:rsidRDefault="001D3A33" w:rsidP="00586D28">
      <w:pPr>
        <w:autoSpaceDE w:val="0"/>
        <w:autoSpaceDN w:val="0"/>
        <w:spacing w:after="0" w:line="230" w:lineRule="auto"/>
        <w:rPr>
          <w:sz w:val="28"/>
          <w:szCs w:val="28"/>
          <w:lang w:val="ru-RU"/>
        </w:rPr>
      </w:pPr>
      <w:r w:rsidRPr="00717A3E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УЧЕБНО-МЕТОДИЧЕСКОЕ ОБЕСПЕЧЕНИЕ ОБРАЗОВАТЕЛЬНОГО ПРОЦЕССА </w:t>
      </w:r>
    </w:p>
    <w:p w14:paraId="14D62FEC" w14:textId="77777777" w:rsidR="001D3A33" w:rsidRPr="00717A3E" w:rsidRDefault="001D3A33" w:rsidP="00586D28">
      <w:pPr>
        <w:autoSpaceDE w:val="0"/>
        <w:autoSpaceDN w:val="0"/>
        <w:spacing w:before="346" w:after="0" w:line="230" w:lineRule="auto"/>
        <w:rPr>
          <w:sz w:val="28"/>
          <w:szCs w:val="28"/>
          <w:lang w:val="ru-RU"/>
        </w:rPr>
      </w:pPr>
      <w:r w:rsidRPr="00717A3E">
        <w:rPr>
          <w:rFonts w:ascii="Times New Roman" w:hAnsi="Times New Roman"/>
          <w:b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14:paraId="77F93E35" w14:textId="77777777" w:rsidR="001D3A33" w:rsidRPr="00717A3E" w:rsidRDefault="001D3A33" w:rsidP="00952595">
      <w:pPr>
        <w:autoSpaceDE w:val="0"/>
        <w:autoSpaceDN w:val="0"/>
        <w:spacing w:before="166" w:after="0" w:line="271" w:lineRule="auto"/>
        <w:ind w:right="144"/>
        <w:rPr>
          <w:sz w:val="28"/>
          <w:szCs w:val="28"/>
          <w:lang w:val="ru-RU"/>
        </w:rPr>
      </w:pPr>
      <w:r w:rsidRPr="00717A3E">
        <w:rPr>
          <w:rFonts w:ascii="Times New Roman" w:hAnsi="Times New Roman"/>
          <w:color w:val="000000"/>
          <w:sz w:val="28"/>
          <w:szCs w:val="28"/>
          <w:lang w:val="ru-RU"/>
        </w:rPr>
        <w:t>Математика (в 2 частях), 1 класс /Моро М.И., Волкова С.И., Степанова С.В., Акционерное общество «Издательство «Просвещение»</w:t>
      </w:r>
      <w:r w:rsidRPr="00717A3E">
        <w:rPr>
          <w:sz w:val="28"/>
          <w:szCs w:val="28"/>
          <w:lang w:val="ru-RU"/>
        </w:rPr>
        <w:br/>
      </w:r>
    </w:p>
    <w:p w14:paraId="2FD4706A" w14:textId="77777777" w:rsidR="001D3A33" w:rsidRPr="00717A3E" w:rsidRDefault="001D3A33" w:rsidP="00952595">
      <w:pPr>
        <w:autoSpaceDE w:val="0"/>
        <w:autoSpaceDN w:val="0"/>
        <w:spacing w:before="166" w:after="0" w:line="271" w:lineRule="auto"/>
        <w:ind w:right="144"/>
        <w:rPr>
          <w:sz w:val="28"/>
          <w:szCs w:val="28"/>
          <w:lang w:val="ru-RU"/>
        </w:rPr>
      </w:pPr>
      <w:r w:rsidRPr="00717A3E">
        <w:rPr>
          <w:rFonts w:ascii="Times New Roman" w:hAnsi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14:paraId="03E96169" w14:textId="3646A96F" w:rsidR="001D3A33" w:rsidRDefault="001D3A33" w:rsidP="00586D28">
      <w:pPr>
        <w:autoSpaceDE w:val="0"/>
        <w:autoSpaceDN w:val="0"/>
        <w:spacing w:before="166" w:after="0" w:line="23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17A3E">
        <w:rPr>
          <w:rFonts w:ascii="Times New Roman" w:hAnsi="Times New Roman"/>
          <w:color w:val="000000"/>
          <w:sz w:val="28"/>
          <w:szCs w:val="28"/>
          <w:lang w:val="ru-RU"/>
        </w:rPr>
        <w:t>Поурочные разработки</w:t>
      </w:r>
    </w:p>
    <w:p w14:paraId="630A684E" w14:textId="77777777" w:rsidR="00CA1361" w:rsidRPr="00CA1361" w:rsidRDefault="00CA1361" w:rsidP="00CA1361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hAnsi="Times New Roman"/>
          <w:sz w:val="28"/>
          <w:szCs w:val="28"/>
          <w:lang w:val="ru-RU"/>
        </w:rPr>
      </w:pPr>
      <w:r w:rsidRPr="00CA1361">
        <w:rPr>
          <w:rFonts w:ascii="Times New Roman" w:hAnsi="Times New Roman"/>
          <w:b/>
          <w:bCs/>
          <w:sz w:val="28"/>
          <w:szCs w:val="28"/>
          <w:lang w:val="ru-RU"/>
        </w:rPr>
        <w:t>Учебно-методическое обеспечение (финансовая грамотность)</w:t>
      </w:r>
      <w:bookmarkStart w:id="2" w:name="_GoBack"/>
      <w:bookmarkEnd w:id="2"/>
    </w:p>
    <w:p w14:paraId="215059D2" w14:textId="77777777" w:rsidR="00CA1361" w:rsidRPr="00CA1361" w:rsidRDefault="00CA1361" w:rsidP="00CA1361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hAnsi="Times New Roman"/>
          <w:sz w:val="28"/>
          <w:szCs w:val="28"/>
          <w:lang w:val="ru-RU"/>
        </w:rPr>
      </w:pPr>
      <w:r w:rsidRPr="00CA1361">
        <w:rPr>
          <w:rFonts w:ascii="Times New Roman" w:hAnsi="Times New Roman"/>
          <w:sz w:val="28"/>
          <w:szCs w:val="28"/>
          <w:lang w:val="ru-RU"/>
        </w:rPr>
        <w:t xml:space="preserve">1.Программа по финансовой грамотности Ю.Н. </w:t>
      </w:r>
      <w:proofErr w:type="spellStart"/>
      <w:r w:rsidRPr="00CA1361">
        <w:rPr>
          <w:rFonts w:ascii="Times New Roman" w:hAnsi="Times New Roman"/>
          <w:sz w:val="28"/>
          <w:szCs w:val="28"/>
          <w:lang w:val="ru-RU"/>
        </w:rPr>
        <w:t>Корлюгова</w:t>
      </w:r>
      <w:proofErr w:type="spellEnd"/>
      <w:r w:rsidRPr="00CA1361">
        <w:rPr>
          <w:rFonts w:ascii="Times New Roman" w:hAnsi="Times New Roman"/>
          <w:sz w:val="28"/>
          <w:szCs w:val="28"/>
          <w:lang w:val="ru-RU"/>
        </w:rPr>
        <w:t>. Москва «ВИТА-ПРЕСС», 2014</w:t>
      </w:r>
    </w:p>
    <w:p w14:paraId="22928CD5" w14:textId="77777777" w:rsidR="00CA1361" w:rsidRPr="00CA1361" w:rsidRDefault="00CA1361" w:rsidP="00CA1361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hAnsi="Times New Roman"/>
          <w:sz w:val="28"/>
          <w:szCs w:val="28"/>
          <w:lang w:val="ru-RU"/>
        </w:rPr>
      </w:pPr>
      <w:r w:rsidRPr="00CA1361">
        <w:rPr>
          <w:rFonts w:ascii="Times New Roman" w:hAnsi="Times New Roman"/>
          <w:sz w:val="28"/>
          <w:szCs w:val="28"/>
          <w:lang w:val="ru-RU"/>
        </w:rPr>
        <w:t>2. «Финансовая грамотность» Материалы для учащихся. 2-3, 4 класс. В 2-х частях. С.Н. Федин Москва: ВИТА-ПРЕСС, 2014</w:t>
      </w:r>
    </w:p>
    <w:p w14:paraId="6B317C0D" w14:textId="77777777" w:rsidR="00CA1361" w:rsidRPr="00CA1361" w:rsidRDefault="00CA1361" w:rsidP="00CA1361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hAnsi="Times New Roman"/>
          <w:sz w:val="28"/>
          <w:szCs w:val="28"/>
          <w:lang w:val="ru-RU"/>
        </w:rPr>
      </w:pPr>
      <w:r w:rsidRPr="00CA1361">
        <w:rPr>
          <w:rFonts w:ascii="Times New Roman" w:hAnsi="Times New Roman"/>
          <w:sz w:val="28"/>
          <w:szCs w:val="28"/>
          <w:lang w:val="ru-RU"/>
        </w:rPr>
        <w:t xml:space="preserve">3.«Финансовая грамотность». Методические рекомендации для учителя. Ю.Н. </w:t>
      </w:r>
      <w:proofErr w:type="spellStart"/>
      <w:r w:rsidRPr="00CA1361">
        <w:rPr>
          <w:rFonts w:ascii="Times New Roman" w:hAnsi="Times New Roman"/>
          <w:sz w:val="28"/>
          <w:szCs w:val="28"/>
          <w:lang w:val="ru-RU"/>
        </w:rPr>
        <w:t>Корлюгова</w:t>
      </w:r>
      <w:proofErr w:type="spellEnd"/>
      <w:r w:rsidRPr="00CA1361">
        <w:rPr>
          <w:rFonts w:ascii="Times New Roman" w:hAnsi="Times New Roman"/>
          <w:sz w:val="28"/>
          <w:szCs w:val="28"/>
          <w:lang w:val="ru-RU"/>
        </w:rPr>
        <w:t>. Москва «ВИТА-ПРЕСС», 2014</w:t>
      </w:r>
    </w:p>
    <w:p w14:paraId="6470F329" w14:textId="77777777" w:rsidR="00CA1361" w:rsidRPr="00CA1361" w:rsidRDefault="00CA1361" w:rsidP="00CA1361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hAnsi="Times New Roman"/>
          <w:sz w:val="28"/>
          <w:szCs w:val="28"/>
          <w:lang w:val="ru-RU"/>
        </w:rPr>
      </w:pPr>
      <w:r w:rsidRPr="00CA1361">
        <w:rPr>
          <w:rFonts w:ascii="Times New Roman" w:hAnsi="Times New Roman"/>
          <w:sz w:val="28"/>
          <w:szCs w:val="28"/>
          <w:lang w:val="ru-RU"/>
        </w:rPr>
        <w:t xml:space="preserve">4.«Финансовая грамотность». Материалы для родителей. Ю.Н. </w:t>
      </w:r>
      <w:proofErr w:type="spellStart"/>
      <w:r w:rsidRPr="00CA1361">
        <w:rPr>
          <w:rFonts w:ascii="Times New Roman" w:hAnsi="Times New Roman"/>
          <w:sz w:val="28"/>
          <w:szCs w:val="28"/>
          <w:lang w:val="ru-RU"/>
        </w:rPr>
        <w:t>Корлюгова</w:t>
      </w:r>
      <w:proofErr w:type="spellEnd"/>
      <w:r w:rsidRPr="00CA1361">
        <w:rPr>
          <w:rFonts w:ascii="Times New Roman" w:hAnsi="Times New Roman"/>
          <w:sz w:val="28"/>
          <w:szCs w:val="28"/>
          <w:lang w:val="ru-RU"/>
        </w:rPr>
        <w:t>. Москва «ВИТА-ПРЕСС», 2014</w:t>
      </w:r>
    </w:p>
    <w:p w14:paraId="5C2D5039" w14:textId="77777777" w:rsidR="00CA1361" w:rsidRPr="00CA1361" w:rsidRDefault="00CA1361" w:rsidP="00CA1361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hAnsi="Times New Roman"/>
          <w:sz w:val="28"/>
          <w:szCs w:val="28"/>
          <w:lang w:val="ru-RU"/>
        </w:rPr>
      </w:pPr>
      <w:r w:rsidRPr="00CA1361">
        <w:rPr>
          <w:rFonts w:ascii="Times New Roman" w:hAnsi="Times New Roman"/>
          <w:sz w:val="28"/>
          <w:szCs w:val="28"/>
          <w:lang w:val="ru-RU"/>
        </w:rPr>
        <w:t xml:space="preserve">5.«Финансовая грамотность». Контрольные измерительные материалы. Ю.Н. </w:t>
      </w:r>
      <w:proofErr w:type="spellStart"/>
      <w:r w:rsidRPr="00CA1361">
        <w:rPr>
          <w:rFonts w:ascii="Times New Roman" w:hAnsi="Times New Roman"/>
          <w:sz w:val="28"/>
          <w:szCs w:val="28"/>
          <w:lang w:val="ru-RU"/>
        </w:rPr>
        <w:t>Корлюгова</w:t>
      </w:r>
      <w:proofErr w:type="spellEnd"/>
      <w:r w:rsidRPr="00CA1361">
        <w:rPr>
          <w:rFonts w:ascii="Times New Roman" w:hAnsi="Times New Roman"/>
          <w:sz w:val="28"/>
          <w:szCs w:val="28"/>
          <w:lang w:val="ru-RU"/>
        </w:rPr>
        <w:t>. Москва «ВИТА-ПРЕСС», 2014</w:t>
      </w:r>
    </w:p>
    <w:p w14:paraId="516B7CDD" w14:textId="77777777" w:rsidR="00CA1361" w:rsidRPr="00CA1361" w:rsidRDefault="00CA1361" w:rsidP="00CA1361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hAnsi="Times New Roman"/>
          <w:sz w:val="28"/>
          <w:szCs w:val="28"/>
          <w:lang w:val="ru-RU"/>
        </w:rPr>
      </w:pPr>
      <w:r w:rsidRPr="00CA1361">
        <w:rPr>
          <w:rFonts w:ascii="Times New Roman" w:hAnsi="Times New Roman"/>
          <w:sz w:val="28"/>
          <w:szCs w:val="28"/>
          <w:lang w:val="ru-RU"/>
        </w:rPr>
        <w:t>6.Гловели Г. Финансовая грамотность: материалы для учащихся. 4 класс</w:t>
      </w:r>
    </w:p>
    <w:p w14:paraId="23A2022E" w14:textId="77777777" w:rsidR="00CA1361" w:rsidRPr="00CA1361" w:rsidRDefault="00CA1361" w:rsidP="00CA1361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hAnsi="Times New Roman"/>
          <w:sz w:val="24"/>
          <w:szCs w:val="24"/>
          <w:lang w:val="ru-RU"/>
        </w:rPr>
      </w:pPr>
    </w:p>
    <w:p w14:paraId="4FDEC703" w14:textId="77777777" w:rsidR="00CA1361" w:rsidRPr="00717A3E" w:rsidRDefault="00CA1361" w:rsidP="00586D28">
      <w:pPr>
        <w:autoSpaceDE w:val="0"/>
        <w:autoSpaceDN w:val="0"/>
        <w:spacing w:before="166" w:after="0" w:line="230" w:lineRule="auto"/>
        <w:rPr>
          <w:sz w:val="28"/>
          <w:szCs w:val="28"/>
          <w:lang w:val="ru-RU"/>
        </w:rPr>
      </w:pPr>
    </w:p>
    <w:p w14:paraId="2B4AB6E3" w14:textId="77777777" w:rsidR="001D3A33" w:rsidRPr="00717A3E" w:rsidRDefault="001D3A33" w:rsidP="00586D28">
      <w:pPr>
        <w:autoSpaceDE w:val="0"/>
        <w:autoSpaceDN w:val="0"/>
        <w:spacing w:before="264" w:after="0" w:line="230" w:lineRule="auto"/>
        <w:rPr>
          <w:sz w:val="28"/>
          <w:szCs w:val="28"/>
          <w:lang w:val="ru-RU"/>
        </w:rPr>
      </w:pPr>
      <w:r w:rsidRPr="00717A3E">
        <w:rPr>
          <w:rFonts w:ascii="Times New Roman" w:hAnsi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14:paraId="6C56EFB7" w14:textId="77777777" w:rsidR="001D3A33" w:rsidRPr="00717A3E" w:rsidRDefault="001D3A33" w:rsidP="00586D28">
      <w:pPr>
        <w:autoSpaceDE w:val="0"/>
        <w:autoSpaceDN w:val="0"/>
        <w:spacing w:before="168" w:after="0" w:line="262" w:lineRule="auto"/>
        <w:ind w:right="8784"/>
        <w:rPr>
          <w:sz w:val="28"/>
          <w:szCs w:val="28"/>
          <w:lang w:val="ru-RU"/>
        </w:rPr>
      </w:pPr>
      <w:r w:rsidRPr="00717A3E">
        <w:rPr>
          <w:rFonts w:ascii="Times New Roman" w:hAnsi="Times New Roman"/>
          <w:color w:val="000000"/>
          <w:sz w:val="28"/>
          <w:szCs w:val="28"/>
        </w:rPr>
        <w:t>https</w:t>
      </w:r>
      <w:r w:rsidRPr="00717A3E">
        <w:rPr>
          <w:rFonts w:ascii="Times New Roman" w:hAnsi="Times New Roman"/>
          <w:color w:val="000000"/>
          <w:sz w:val="28"/>
          <w:szCs w:val="28"/>
          <w:lang w:val="ru-RU"/>
        </w:rPr>
        <w:t>://</w:t>
      </w:r>
      <w:proofErr w:type="spellStart"/>
      <w:r w:rsidRPr="00717A3E">
        <w:rPr>
          <w:rFonts w:ascii="Times New Roman" w:hAnsi="Times New Roman"/>
          <w:color w:val="000000"/>
          <w:sz w:val="28"/>
          <w:szCs w:val="28"/>
        </w:rPr>
        <w:t>uchi</w:t>
      </w:r>
      <w:proofErr w:type="spellEnd"/>
      <w:r w:rsidRPr="00717A3E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proofErr w:type="spellStart"/>
      <w:r w:rsidRPr="00717A3E">
        <w:rPr>
          <w:rFonts w:ascii="Times New Roman" w:hAnsi="Times New Roman"/>
          <w:color w:val="000000"/>
          <w:sz w:val="28"/>
          <w:szCs w:val="28"/>
        </w:rPr>
        <w:t>ru</w:t>
      </w:r>
      <w:proofErr w:type="spellEnd"/>
      <w:r w:rsidRPr="00717A3E">
        <w:rPr>
          <w:rFonts w:ascii="Times New Roman" w:hAnsi="Times New Roman"/>
          <w:color w:val="000000"/>
          <w:sz w:val="28"/>
          <w:szCs w:val="28"/>
          <w:lang w:val="ru-RU"/>
        </w:rPr>
        <w:t xml:space="preserve">/ </w:t>
      </w:r>
      <w:r w:rsidRPr="00717A3E">
        <w:rPr>
          <w:sz w:val="28"/>
          <w:szCs w:val="28"/>
          <w:lang w:val="ru-RU"/>
        </w:rPr>
        <w:br/>
      </w:r>
      <w:r w:rsidRPr="00717A3E">
        <w:rPr>
          <w:rFonts w:ascii="Times New Roman" w:hAnsi="Times New Roman"/>
          <w:color w:val="000000"/>
          <w:sz w:val="28"/>
          <w:szCs w:val="28"/>
        </w:rPr>
        <w:t>https</w:t>
      </w:r>
      <w:r w:rsidRPr="00717A3E">
        <w:rPr>
          <w:rFonts w:ascii="Times New Roman" w:hAnsi="Times New Roman"/>
          <w:color w:val="000000"/>
          <w:sz w:val="28"/>
          <w:szCs w:val="28"/>
          <w:lang w:val="ru-RU"/>
        </w:rPr>
        <w:t>://</w:t>
      </w:r>
      <w:proofErr w:type="spellStart"/>
      <w:r w:rsidRPr="00717A3E">
        <w:rPr>
          <w:rFonts w:ascii="Times New Roman" w:hAnsi="Times New Roman"/>
          <w:color w:val="000000"/>
          <w:sz w:val="28"/>
          <w:szCs w:val="28"/>
        </w:rPr>
        <w:t>resh</w:t>
      </w:r>
      <w:proofErr w:type="spellEnd"/>
      <w:r w:rsidRPr="00717A3E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proofErr w:type="spellStart"/>
      <w:r w:rsidRPr="00717A3E">
        <w:rPr>
          <w:rFonts w:ascii="Times New Roman" w:hAnsi="Times New Roman"/>
          <w:color w:val="000000"/>
          <w:sz w:val="28"/>
          <w:szCs w:val="28"/>
        </w:rPr>
        <w:t>edu</w:t>
      </w:r>
      <w:proofErr w:type="spellEnd"/>
      <w:r w:rsidRPr="00717A3E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proofErr w:type="spellStart"/>
      <w:r w:rsidRPr="00717A3E">
        <w:rPr>
          <w:rFonts w:ascii="Times New Roman" w:hAnsi="Times New Roman"/>
          <w:color w:val="000000"/>
          <w:sz w:val="28"/>
          <w:szCs w:val="28"/>
        </w:rPr>
        <w:t>ru</w:t>
      </w:r>
      <w:proofErr w:type="spellEnd"/>
      <w:r w:rsidRPr="00717A3E">
        <w:rPr>
          <w:rFonts w:ascii="Times New Roman" w:hAnsi="Times New Roman"/>
          <w:color w:val="000000"/>
          <w:sz w:val="28"/>
          <w:szCs w:val="28"/>
          <w:lang w:val="ru-RU"/>
        </w:rPr>
        <w:t>/</w:t>
      </w:r>
    </w:p>
    <w:p w14:paraId="0462BEA3" w14:textId="77777777" w:rsidR="001D3A33" w:rsidRPr="0070222A" w:rsidRDefault="001D3A33" w:rsidP="00586D28">
      <w:pPr>
        <w:autoSpaceDE w:val="0"/>
        <w:autoSpaceDN w:val="0"/>
        <w:spacing w:after="78" w:line="220" w:lineRule="exact"/>
        <w:rPr>
          <w:lang w:val="ru-RU"/>
        </w:rPr>
      </w:pPr>
    </w:p>
    <w:p w14:paraId="5B3836CD" w14:textId="77777777" w:rsidR="001D3A33" w:rsidRPr="0070222A" w:rsidRDefault="001D3A33" w:rsidP="00586D28">
      <w:pPr>
        <w:autoSpaceDE w:val="0"/>
        <w:autoSpaceDN w:val="0"/>
        <w:spacing w:after="0" w:line="230" w:lineRule="auto"/>
        <w:rPr>
          <w:lang w:val="ru-RU"/>
        </w:rPr>
      </w:pPr>
      <w:r w:rsidRPr="0070222A">
        <w:rPr>
          <w:rFonts w:ascii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14:paraId="169B2A2C" w14:textId="77777777" w:rsidR="001D3A33" w:rsidRPr="0070222A" w:rsidRDefault="001D3A33" w:rsidP="00586D28">
      <w:pPr>
        <w:autoSpaceDE w:val="0"/>
        <w:autoSpaceDN w:val="0"/>
        <w:spacing w:before="346" w:after="0" w:line="298" w:lineRule="auto"/>
        <w:ind w:right="7200"/>
        <w:rPr>
          <w:lang w:val="ru-RU"/>
        </w:rPr>
      </w:pPr>
      <w:r w:rsidRPr="0070222A">
        <w:rPr>
          <w:rFonts w:ascii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70222A">
        <w:rPr>
          <w:lang w:val="ru-RU"/>
        </w:rPr>
        <w:br/>
      </w:r>
      <w:r w:rsidRPr="0070222A">
        <w:rPr>
          <w:rFonts w:ascii="Times New Roman" w:hAnsi="Times New Roman"/>
          <w:color w:val="000000"/>
          <w:sz w:val="24"/>
          <w:lang w:val="ru-RU"/>
        </w:rPr>
        <w:t xml:space="preserve">Классная магнитная доска. </w:t>
      </w:r>
      <w:r w:rsidRPr="0070222A">
        <w:rPr>
          <w:lang w:val="ru-RU"/>
        </w:rPr>
        <w:br/>
      </w:r>
      <w:r w:rsidRPr="0070222A">
        <w:rPr>
          <w:rFonts w:ascii="Times New Roman" w:hAnsi="Times New Roman"/>
          <w:color w:val="000000"/>
          <w:sz w:val="24"/>
          <w:lang w:val="ru-RU"/>
        </w:rPr>
        <w:lastRenderedPageBreak/>
        <w:t xml:space="preserve">Дидактический материал. </w:t>
      </w:r>
      <w:r w:rsidRPr="0070222A">
        <w:rPr>
          <w:lang w:val="ru-RU"/>
        </w:rPr>
        <w:br/>
      </w:r>
      <w:r w:rsidRPr="0070222A">
        <w:rPr>
          <w:rFonts w:ascii="Times New Roman" w:hAnsi="Times New Roman"/>
          <w:color w:val="000000"/>
          <w:sz w:val="24"/>
          <w:lang w:val="ru-RU"/>
        </w:rPr>
        <w:t>Компьютер.</w:t>
      </w:r>
    </w:p>
    <w:p w14:paraId="59AD8956" w14:textId="77777777" w:rsidR="001D3A33" w:rsidRPr="0070222A" w:rsidRDefault="001D3A33" w:rsidP="00586D28">
      <w:pPr>
        <w:autoSpaceDE w:val="0"/>
        <w:autoSpaceDN w:val="0"/>
        <w:spacing w:before="262" w:after="0" w:line="302" w:lineRule="auto"/>
        <w:ind w:right="720"/>
        <w:rPr>
          <w:lang w:val="ru-RU"/>
        </w:rPr>
      </w:pPr>
      <w:r w:rsidRPr="0070222A">
        <w:rPr>
          <w:rFonts w:ascii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 И ПРАКТИЧЕСКИХ РАБОТ </w:t>
      </w:r>
      <w:r w:rsidRPr="0070222A">
        <w:rPr>
          <w:rFonts w:ascii="Times New Roman" w:hAnsi="Times New Roman"/>
          <w:color w:val="000000"/>
          <w:sz w:val="24"/>
          <w:lang w:val="ru-RU"/>
        </w:rPr>
        <w:t>Измерительные инструменты.</w:t>
      </w:r>
    </w:p>
    <w:p w14:paraId="717AA0A6" w14:textId="77777777" w:rsidR="001D3A33" w:rsidRPr="0070222A" w:rsidRDefault="001D3A33" w:rsidP="00586D28">
      <w:pPr>
        <w:rPr>
          <w:lang w:val="ru-RU"/>
        </w:rPr>
        <w:sectPr w:rsidR="001D3A33" w:rsidRPr="0070222A">
          <w:pgSz w:w="11900" w:h="16840"/>
          <w:pgMar w:top="298" w:right="650" w:bottom="1440" w:left="666" w:header="720" w:footer="720" w:gutter="0"/>
          <w:cols w:space="720" w:equalWidth="0">
            <w:col w:w="10584"/>
          </w:cols>
          <w:docGrid w:linePitch="360"/>
        </w:sectPr>
      </w:pPr>
    </w:p>
    <w:p w14:paraId="0871FC8A" w14:textId="77777777" w:rsidR="001D3A33" w:rsidRPr="0070222A" w:rsidRDefault="001D3A33" w:rsidP="00586D28">
      <w:pPr>
        <w:rPr>
          <w:lang w:val="ru-RU"/>
        </w:rPr>
      </w:pPr>
    </w:p>
    <w:p w14:paraId="17F1F3E8" w14:textId="77777777" w:rsidR="001D3A33" w:rsidRPr="00586D28" w:rsidRDefault="001D3A33">
      <w:pPr>
        <w:rPr>
          <w:lang w:val="ru-RU"/>
        </w:rPr>
      </w:pPr>
    </w:p>
    <w:sectPr w:rsidR="001D3A33" w:rsidRPr="00586D28" w:rsidSect="00034616">
      <w:pgSz w:w="11900" w:h="16840"/>
      <w:pgMar w:top="1440" w:right="1440" w:bottom="1440" w:left="1440" w:header="720" w:footer="720" w:gutter="0"/>
      <w:cols w:space="720" w:equalWidth="0">
        <w:col w:w="10584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08A293B"/>
    <w:multiLevelType w:val="hybridMultilevel"/>
    <w:tmpl w:val="C7BC3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EA7823"/>
    <w:multiLevelType w:val="hybridMultilevel"/>
    <w:tmpl w:val="408CAB4C"/>
    <w:lvl w:ilvl="0" w:tplc="F064CA3C">
      <w:numFmt w:val="bullet"/>
      <w:lvlText w:val="-"/>
      <w:lvlJc w:val="left"/>
      <w:pPr>
        <w:ind w:left="98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AEC57FE">
      <w:numFmt w:val="bullet"/>
      <w:lvlText w:val="•"/>
      <w:lvlJc w:val="left"/>
      <w:pPr>
        <w:ind w:left="1996" w:hanging="164"/>
      </w:pPr>
      <w:rPr>
        <w:rFonts w:hint="default"/>
        <w:lang w:val="ru-RU" w:eastAsia="en-US" w:bidi="ar-SA"/>
      </w:rPr>
    </w:lvl>
    <w:lvl w:ilvl="2" w:tplc="0728C516">
      <w:numFmt w:val="bullet"/>
      <w:lvlText w:val="•"/>
      <w:lvlJc w:val="left"/>
      <w:pPr>
        <w:ind w:left="3013" w:hanging="164"/>
      </w:pPr>
      <w:rPr>
        <w:rFonts w:hint="default"/>
        <w:lang w:val="ru-RU" w:eastAsia="en-US" w:bidi="ar-SA"/>
      </w:rPr>
    </w:lvl>
    <w:lvl w:ilvl="3" w:tplc="8C0E666A">
      <w:numFmt w:val="bullet"/>
      <w:lvlText w:val="•"/>
      <w:lvlJc w:val="left"/>
      <w:pPr>
        <w:ind w:left="4029" w:hanging="164"/>
      </w:pPr>
      <w:rPr>
        <w:rFonts w:hint="default"/>
        <w:lang w:val="ru-RU" w:eastAsia="en-US" w:bidi="ar-SA"/>
      </w:rPr>
    </w:lvl>
    <w:lvl w:ilvl="4" w:tplc="48C04652">
      <w:numFmt w:val="bullet"/>
      <w:lvlText w:val="•"/>
      <w:lvlJc w:val="left"/>
      <w:pPr>
        <w:ind w:left="5046" w:hanging="164"/>
      </w:pPr>
      <w:rPr>
        <w:rFonts w:hint="default"/>
        <w:lang w:val="ru-RU" w:eastAsia="en-US" w:bidi="ar-SA"/>
      </w:rPr>
    </w:lvl>
    <w:lvl w:ilvl="5" w:tplc="26804F38">
      <w:numFmt w:val="bullet"/>
      <w:lvlText w:val="•"/>
      <w:lvlJc w:val="left"/>
      <w:pPr>
        <w:ind w:left="6063" w:hanging="164"/>
      </w:pPr>
      <w:rPr>
        <w:rFonts w:hint="default"/>
        <w:lang w:val="ru-RU" w:eastAsia="en-US" w:bidi="ar-SA"/>
      </w:rPr>
    </w:lvl>
    <w:lvl w:ilvl="6" w:tplc="7FD806D6">
      <w:numFmt w:val="bullet"/>
      <w:lvlText w:val="•"/>
      <w:lvlJc w:val="left"/>
      <w:pPr>
        <w:ind w:left="7079" w:hanging="164"/>
      </w:pPr>
      <w:rPr>
        <w:rFonts w:hint="default"/>
        <w:lang w:val="ru-RU" w:eastAsia="en-US" w:bidi="ar-SA"/>
      </w:rPr>
    </w:lvl>
    <w:lvl w:ilvl="7" w:tplc="972052EA">
      <w:numFmt w:val="bullet"/>
      <w:lvlText w:val="•"/>
      <w:lvlJc w:val="left"/>
      <w:pPr>
        <w:ind w:left="8096" w:hanging="164"/>
      </w:pPr>
      <w:rPr>
        <w:rFonts w:hint="default"/>
        <w:lang w:val="ru-RU" w:eastAsia="en-US" w:bidi="ar-SA"/>
      </w:rPr>
    </w:lvl>
    <w:lvl w:ilvl="8" w:tplc="5B121B76">
      <w:numFmt w:val="bullet"/>
      <w:lvlText w:val="•"/>
      <w:lvlJc w:val="left"/>
      <w:pPr>
        <w:ind w:left="9113" w:hanging="164"/>
      </w:pPr>
      <w:rPr>
        <w:rFonts w:hint="default"/>
        <w:lang w:val="ru-RU" w:eastAsia="en-US" w:bidi="ar-SA"/>
      </w:rPr>
    </w:lvl>
  </w:abstractNum>
  <w:abstractNum w:abstractNumId="11" w15:restartNumberingAfterBreak="0">
    <w:nsid w:val="65D90B04"/>
    <w:multiLevelType w:val="hybridMultilevel"/>
    <w:tmpl w:val="85AA29F8"/>
    <w:lvl w:ilvl="0" w:tplc="88E2F166">
      <w:start w:val="1"/>
      <w:numFmt w:val="decimal"/>
      <w:lvlText w:val="%1."/>
      <w:lvlJc w:val="left"/>
      <w:pPr>
        <w:ind w:left="980" w:hanging="36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8ECCC916">
      <w:numFmt w:val="bullet"/>
      <w:lvlText w:val="•"/>
      <w:lvlJc w:val="left"/>
      <w:pPr>
        <w:ind w:left="1996" w:hanging="361"/>
      </w:pPr>
      <w:rPr>
        <w:rFonts w:hint="default"/>
        <w:lang w:val="ru-RU" w:eastAsia="en-US" w:bidi="ar-SA"/>
      </w:rPr>
    </w:lvl>
    <w:lvl w:ilvl="2" w:tplc="0302A9E4">
      <w:numFmt w:val="bullet"/>
      <w:lvlText w:val="•"/>
      <w:lvlJc w:val="left"/>
      <w:pPr>
        <w:ind w:left="3013" w:hanging="361"/>
      </w:pPr>
      <w:rPr>
        <w:rFonts w:hint="default"/>
        <w:lang w:val="ru-RU" w:eastAsia="en-US" w:bidi="ar-SA"/>
      </w:rPr>
    </w:lvl>
    <w:lvl w:ilvl="3" w:tplc="0846ACB6">
      <w:numFmt w:val="bullet"/>
      <w:lvlText w:val="•"/>
      <w:lvlJc w:val="left"/>
      <w:pPr>
        <w:ind w:left="4029" w:hanging="361"/>
      </w:pPr>
      <w:rPr>
        <w:rFonts w:hint="default"/>
        <w:lang w:val="ru-RU" w:eastAsia="en-US" w:bidi="ar-SA"/>
      </w:rPr>
    </w:lvl>
    <w:lvl w:ilvl="4" w:tplc="6AD278F8">
      <w:numFmt w:val="bullet"/>
      <w:lvlText w:val="•"/>
      <w:lvlJc w:val="left"/>
      <w:pPr>
        <w:ind w:left="5046" w:hanging="361"/>
      </w:pPr>
      <w:rPr>
        <w:rFonts w:hint="default"/>
        <w:lang w:val="ru-RU" w:eastAsia="en-US" w:bidi="ar-SA"/>
      </w:rPr>
    </w:lvl>
    <w:lvl w:ilvl="5" w:tplc="39C6D1CC">
      <w:numFmt w:val="bullet"/>
      <w:lvlText w:val="•"/>
      <w:lvlJc w:val="left"/>
      <w:pPr>
        <w:ind w:left="6063" w:hanging="361"/>
      </w:pPr>
      <w:rPr>
        <w:rFonts w:hint="default"/>
        <w:lang w:val="ru-RU" w:eastAsia="en-US" w:bidi="ar-SA"/>
      </w:rPr>
    </w:lvl>
    <w:lvl w:ilvl="6" w:tplc="2B0E333C">
      <w:numFmt w:val="bullet"/>
      <w:lvlText w:val="•"/>
      <w:lvlJc w:val="left"/>
      <w:pPr>
        <w:ind w:left="7079" w:hanging="361"/>
      </w:pPr>
      <w:rPr>
        <w:rFonts w:hint="default"/>
        <w:lang w:val="ru-RU" w:eastAsia="en-US" w:bidi="ar-SA"/>
      </w:rPr>
    </w:lvl>
    <w:lvl w:ilvl="7" w:tplc="12D4CB2A">
      <w:numFmt w:val="bullet"/>
      <w:lvlText w:val="•"/>
      <w:lvlJc w:val="left"/>
      <w:pPr>
        <w:ind w:left="8096" w:hanging="361"/>
      </w:pPr>
      <w:rPr>
        <w:rFonts w:hint="default"/>
        <w:lang w:val="ru-RU" w:eastAsia="en-US" w:bidi="ar-SA"/>
      </w:rPr>
    </w:lvl>
    <w:lvl w:ilvl="8" w:tplc="C3845C54">
      <w:numFmt w:val="bullet"/>
      <w:lvlText w:val="•"/>
      <w:lvlJc w:val="left"/>
      <w:pPr>
        <w:ind w:left="9113" w:hanging="36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8"/>
  </w:num>
  <w:num w:numId="8">
    <w:abstractNumId w:val="6"/>
  </w:num>
  <w:num w:numId="9">
    <w:abstractNumId w:val="5"/>
  </w:num>
  <w:num w:numId="10">
    <w:abstractNumId w:val="7"/>
  </w:num>
  <w:num w:numId="11">
    <w:abstractNumId w:val="3"/>
  </w:num>
  <w:num w:numId="12">
    <w:abstractNumId w:val="2"/>
  </w:num>
  <w:num w:numId="13">
    <w:abstractNumId w:val="8"/>
  </w:num>
  <w:num w:numId="14">
    <w:abstractNumId w:val="6"/>
  </w:num>
  <w:num w:numId="15">
    <w:abstractNumId w:val="5"/>
  </w:num>
  <w:num w:numId="16">
    <w:abstractNumId w:val="7"/>
  </w:num>
  <w:num w:numId="17">
    <w:abstractNumId w:val="3"/>
  </w:num>
  <w:num w:numId="18">
    <w:abstractNumId w:val="2"/>
  </w:num>
  <w:num w:numId="19">
    <w:abstractNumId w:val="8"/>
  </w:num>
  <w:num w:numId="20">
    <w:abstractNumId w:val="6"/>
  </w:num>
  <w:num w:numId="21">
    <w:abstractNumId w:val="5"/>
  </w:num>
  <w:num w:numId="22">
    <w:abstractNumId w:val="7"/>
  </w:num>
  <w:num w:numId="23">
    <w:abstractNumId w:val="3"/>
  </w:num>
  <w:num w:numId="24">
    <w:abstractNumId w:val="2"/>
  </w:num>
  <w:num w:numId="25">
    <w:abstractNumId w:val="8"/>
  </w:num>
  <w:num w:numId="26">
    <w:abstractNumId w:val="6"/>
  </w:num>
  <w:num w:numId="27">
    <w:abstractNumId w:val="5"/>
  </w:num>
  <w:num w:numId="28">
    <w:abstractNumId w:val="4"/>
  </w:num>
  <w:num w:numId="29">
    <w:abstractNumId w:val="7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9"/>
  </w:num>
  <w:num w:numId="35">
    <w:abstractNumId w:val="10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9A8"/>
    <w:rsid w:val="00034616"/>
    <w:rsid w:val="000E23FB"/>
    <w:rsid w:val="000F64D8"/>
    <w:rsid w:val="00155BAE"/>
    <w:rsid w:val="001A7F06"/>
    <w:rsid w:val="001D3A33"/>
    <w:rsid w:val="00253974"/>
    <w:rsid w:val="002A7A6D"/>
    <w:rsid w:val="002B7FFC"/>
    <w:rsid w:val="002D4A3F"/>
    <w:rsid w:val="002E3C28"/>
    <w:rsid w:val="00325B91"/>
    <w:rsid w:val="00341F8C"/>
    <w:rsid w:val="00402C33"/>
    <w:rsid w:val="00435D09"/>
    <w:rsid w:val="00496273"/>
    <w:rsid w:val="00565133"/>
    <w:rsid w:val="00586D28"/>
    <w:rsid w:val="00645F95"/>
    <w:rsid w:val="006B782E"/>
    <w:rsid w:val="0070222A"/>
    <w:rsid w:val="00717A3E"/>
    <w:rsid w:val="00757154"/>
    <w:rsid w:val="0085137E"/>
    <w:rsid w:val="008F5D65"/>
    <w:rsid w:val="00952595"/>
    <w:rsid w:val="0095718D"/>
    <w:rsid w:val="00961EFF"/>
    <w:rsid w:val="00A13116"/>
    <w:rsid w:val="00AA16D6"/>
    <w:rsid w:val="00AD553A"/>
    <w:rsid w:val="00B05944"/>
    <w:rsid w:val="00B279A8"/>
    <w:rsid w:val="00BD3B0F"/>
    <w:rsid w:val="00BE5058"/>
    <w:rsid w:val="00C8454B"/>
    <w:rsid w:val="00CA1361"/>
    <w:rsid w:val="00D02DE0"/>
    <w:rsid w:val="00D37D6C"/>
    <w:rsid w:val="00D41EC8"/>
    <w:rsid w:val="00D9768E"/>
    <w:rsid w:val="00DB59EF"/>
    <w:rsid w:val="00EA68DA"/>
    <w:rsid w:val="00F02C39"/>
    <w:rsid w:val="00F3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B3072D"/>
  <w15:docId w15:val="{60797A5D-0753-473A-8876-05F2087C6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6D28"/>
    <w:pPr>
      <w:spacing w:after="200" w:line="276" w:lineRule="auto"/>
    </w:pPr>
    <w:rPr>
      <w:rFonts w:eastAsia="Times New Roman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586D28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86D28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86D28"/>
    <w:pPr>
      <w:keepNext/>
      <w:keepLines/>
      <w:spacing w:before="200" w:after="0"/>
      <w:outlineLvl w:val="2"/>
    </w:pPr>
    <w:rPr>
      <w:rFonts w:ascii="Calibri Light" w:hAnsi="Calibri Light"/>
      <w:b/>
      <w:bCs/>
      <w:color w:val="5B9BD5"/>
    </w:rPr>
  </w:style>
  <w:style w:type="paragraph" w:styleId="4">
    <w:name w:val="heading 4"/>
    <w:basedOn w:val="a"/>
    <w:next w:val="a"/>
    <w:link w:val="40"/>
    <w:uiPriority w:val="99"/>
    <w:qFormat/>
    <w:rsid w:val="00586D28"/>
    <w:pPr>
      <w:keepNext/>
      <w:keepLines/>
      <w:spacing w:before="200" w:after="0"/>
      <w:outlineLvl w:val="3"/>
    </w:pPr>
    <w:rPr>
      <w:rFonts w:ascii="Calibri Light" w:hAnsi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586D28"/>
    <w:pPr>
      <w:keepNext/>
      <w:keepLines/>
      <w:spacing w:before="200" w:after="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586D28"/>
    <w:pPr>
      <w:keepNext/>
      <w:keepLines/>
      <w:spacing w:before="200" w:after="0"/>
      <w:outlineLvl w:val="5"/>
    </w:pPr>
    <w:rPr>
      <w:rFonts w:ascii="Calibri Light" w:hAnsi="Calibri Light"/>
      <w:i/>
      <w:iCs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586D28"/>
    <w:pPr>
      <w:keepNext/>
      <w:keepLines/>
      <w:spacing w:before="200" w:after="0"/>
      <w:outlineLvl w:val="6"/>
    </w:pPr>
    <w:rPr>
      <w:rFonts w:ascii="Calibri Light" w:hAnsi="Calibri Light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586D28"/>
    <w:pPr>
      <w:keepNext/>
      <w:keepLines/>
      <w:spacing w:before="200" w:after="0"/>
      <w:outlineLvl w:val="7"/>
    </w:pPr>
    <w:rPr>
      <w:rFonts w:ascii="Calibri Light" w:hAnsi="Calibri Light"/>
      <w:color w:val="5B9BD5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86D28"/>
    <w:pPr>
      <w:keepNext/>
      <w:keepLines/>
      <w:spacing w:before="200" w:after="0"/>
      <w:outlineLvl w:val="8"/>
    </w:pPr>
    <w:rPr>
      <w:rFonts w:ascii="Calibri Light" w:hAnsi="Calibri Light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86D28"/>
    <w:rPr>
      <w:rFonts w:ascii="Calibri Light" w:hAnsi="Calibri Light" w:cs="Times New Roman"/>
      <w:b/>
      <w:bCs/>
      <w:color w:val="2E74B5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9"/>
    <w:locked/>
    <w:rsid w:val="00586D28"/>
    <w:rPr>
      <w:rFonts w:ascii="Calibri Light" w:hAnsi="Calibri Light" w:cs="Times New Roman"/>
      <w:b/>
      <w:bCs/>
      <w:color w:val="5B9BD5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9"/>
    <w:locked/>
    <w:rsid w:val="00586D28"/>
    <w:rPr>
      <w:rFonts w:ascii="Calibri Light" w:hAnsi="Calibri Light" w:cs="Times New Roman"/>
      <w:b/>
      <w:bCs/>
      <w:color w:val="5B9BD5"/>
      <w:lang w:val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86D28"/>
    <w:rPr>
      <w:rFonts w:ascii="Calibri Light" w:hAnsi="Calibri Light" w:cs="Times New Roman"/>
      <w:b/>
      <w:bCs/>
      <w:i/>
      <w:iCs/>
      <w:color w:val="5B9BD5"/>
      <w:lang w:val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86D28"/>
    <w:rPr>
      <w:rFonts w:ascii="Calibri Light" w:hAnsi="Calibri Light" w:cs="Times New Roman"/>
      <w:color w:val="1F4D78"/>
      <w:lang w:val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586D28"/>
    <w:rPr>
      <w:rFonts w:ascii="Calibri Light" w:hAnsi="Calibri Light" w:cs="Times New Roman"/>
      <w:i/>
      <w:iCs/>
      <w:color w:val="1F4D78"/>
      <w:lang w:val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86D28"/>
    <w:rPr>
      <w:rFonts w:ascii="Calibri Light" w:hAnsi="Calibri Light" w:cs="Times New Roman"/>
      <w:i/>
      <w:iCs/>
      <w:color w:val="404040"/>
      <w:lang w:val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586D28"/>
    <w:rPr>
      <w:rFonts w:ascii="Calibri Light" w:hAnsi="Calibri Light" w:cs="Times New Roman"/>
      <w:color w:val="5B9BD5"/>
      <w:sz w:val="20"/>
      <w:szCs w:val="20"/>
      <w:lang w:val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586D28"/>
    <w:rPr>
      <w:rFonts w:ascii="Calibri Light" w:hAnsi="Calibri Light" w:cs="Times New Roman"/>
      <w:i/>
      <w:iCs/>
      <w:color w:val="404040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586D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86D28"/>
    <w:rPr>
      <w:rFonts w:eastAsia="Times New Roman" w:cs="Times New Roman"/>
      <w:lang w:val="en-US"/>
    </w:rPr>
  </w:style>
  <w:style w:type="paragraph" w:styleId="a5">
    <w:name w:val="footer"/>
    <w:basedOn w:val="a"/>
    <w:link w:val="a6"/>
    <w:uiPriority w:val="99"/>
    <w:rsid w:val="00586D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586D28"/>
    <w:rPr>
      <w:rFonts w:eastAsia="Times New Roman" w:cs="Times New Roman"/>
      <w:lang w:val="en-US"/>
    </w:rPr>
  </w:style>
  <w:style w:type="paragraph" w:styleId="a7">
    <w:name w:val="No Spacing"/>
    <w:uiPriority w:val="99"/>
    <w:qFormat/>
    <w:rsid w:val="00586D28"/>
    <w:rPr>
      <w:rFonts w:eastAsia="Times New Roman"/>
      <w:lang w:val="en-US" w:eastAsia="en-US"/>
    </w:rPr>
  </w:style>
  <w:style w:type="paragraph" w:styleId="a8">
    <w:name w:val="Title"/>
    <w:basedOn w:val="a"/>
    <w:next w:val="a"/>
    <w:link w:val="a9"/>
    <w:uiPriority w:val="99"/>
    <w:qFormat/>
    <w:rsid w:val="00586D28"/>
    <w:pPr>
      <w:pBdr>
        <w:bottom w:val="single" w:sz="8" w:space="4" w:color="5B9BD5"/>
      </w:pBdr>
      <w:spacing w:after="300" w:line="240" w:lineRule="auto"/>
      <w:contextualSpacing/>
    </w:pPr>
    <w:rPr>
      <w:rFonts w:ascii="Calibri Light" w:hAnsi="Calibri Light"/>
      <w:color w:val="323E4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99"/>
    <w:locked/>
    <w:rsid w:val="00586D28"/>
    <w:rPr>
      <w:rFonts w:ascii="Calibri Light" w:hAnsi="Calibri Light" w:cs="Times New Roman"/>
      <w:color w:val="323E4F"/>
      <w:spacing w:val="5"/>
      <w:kern w:val="28"/>
      <w:sz w:val="52"/>
      <w:szCs w:val="52"/>
      <w:lang w:val="en-US"/>
    </w:rPr>
  </w:style>
  <w:style w:type="paragraph" w:styleId="aa">
    <w:name w:val="Subtitle"/>
    <w:basedOn w:val="a"/>
    <w:next w:val="a"/>
    <w:link w:val="ab"/>
    <w:uiPriority w:val="99"/>
    <w:qFormat/>
    <w:rsid w:val="00586D28"/>
    <w:pPr>
      <w:numPr>
        <w:ilvl w:val="1"/>
      </w:numPr>
    </w:pPr>
    <w:rPr>
      <w:rFonts w:ascii="Calibri Light" w:hAnsi="Calibri Light"/>
      <w:i/>
      <w:iCs/>
      <w:color w:val="5B9BD5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99"/>
    <w:locked/>
    <w:rsid w:val="00586D28"/>
    <w:rPr>
      <w:rFonts w:ascii="Calibri Light" w:hAnsi="Calibri Light" w:cs="Times New Roman"/>
      <w:i/>
      <w:iCs/>
      <w:color w:val="5B9BD5"/>
      <w:spacing w:val="15"/>
      <w:sz w:val="24"/>
      <w:szCs w:val="24"/>
      <w:lang w:val="en-US"/>
    </w:rPr>
  </w:style>
  <w:style w:type="paragraph" w:styleId="ac">
    <w:name w:val="List Paragraph"/>
    <w:basedOn w:val="a"/>
    <w:uiPriority w:val="34"/>
    <w:qFormat/>
    <w:rsid w:val="00586D28"/>
    <w:pPr>
      <w:ind w:left="720"/>
      <w:contextualSpacing/>
    </w:pPr>
  </w:style>
  <w:style w:type="paragraph" w:styleId="ad">
    <w:name w:val="Body Text"/>
    <w:basedOn w:val="a"/>
    <w:link w:val="ae"/>
    <w:uiPriority w:val="99"/>
    <w:rsid w:val="00586D28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locked/>
    <w:rsid w:val="00586D28"/>
    <w:rPr>
      <w:rFonts w:eastAsia="Times New Roman" w:cs="Times New Roman"/>
      <w:lang w:val="en-US"/>
    </w:rPr>
  </w:style>
  <w:style w:type="paragraph" w:styleId="21">
    <w:name w:val="Body Text 2"/>
    <w:basedOn w:val="a"/>
    <w:link w:val="22"/>
    <w:uiPriority w:val="99"/>
    <w:rsid w:val="00586D2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586D28"/>
    <w:rPr>
      <w:rFonts w:eastAsia="Times New Roman" w:cs="Times New Roman"/>
      <w:lang w:val="en-US"/>
    </w:rPr>
  </w:style>
  <w:style w:type="paragraph" w:styleId="31">
    <w:name w:val="Body Text 3"/>
    <w:basedOn w:val="a"/>
    <w:link w:val="32"/>
    <w:uiPriority w:val="99"/>
    <w:rsid w:val="00586D2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586D28"/>
    <w:rPr>
      <w:rFonts w:eastAsia="Times New Roman" w:cs="Times New Roman"/>
      <w:sz w:val="16"/>
      <w:szCs w:val="16"/>
      <w:lang w:val="en-US"/>
    </w:rPr>
  </w:style>
  <w:style w:type="paragraph" w:styleId="af">
    <w:name w:val="List"/>
    <w:basedOn w:val="a"/>
    <w:uiPriority w:val="99"/>
    <w:rsid w:val="00586D28"/>
    <w:pPr>
      <w:ind w:left="360" w:hanging="360"/>
      <w:contextualSpacing/>
    </w:pPr>
  </w:style>
  <w:style w:type="paragraph" w:styleId="23">
    <w:name w:val="List 2"/>
    <w:basedOn w:val="a"/>
    <w:uiPriority w:val="99"/>
    <w:rsid w:val="00586D28"/>
    <w:pPr>
      <w:ind w:left="720" w:hanging="360"/>
      <w:contextualSpacing/>
    </w:pPr>
  </w:style>
  <w:style w:type="paragraph" w:styleId="33">
    <w:name w:val="List 3"/>
    <w:basedOn w:val="a"/>
    <w:uiPriority w:val="99"/>
    <w:rsid w:val="00586D28"/>
    <w:pPr>
      <w:ind w:left="1080" w:hanging="360"/>
      <w:contextualSpacing/>
    </w:pPr>
  </w:style>
  <w:style w:type="paragraph" w:styleId="af0">
    <w:name w:val="List Bullet"/>
    <w:basedOn w:val="a"/>
    <w:uiPriority w:val="99"/>
    <w:rsid w:val="00586D28"/>
    <w:pPr>
      <w:tabs>
        <w:tab w:val="num" w:pos="360"/>
      </w:tabs>
      <w:ind w:left="360" w:hanging="360"/>
      <w:contextualSpacing/>
    </w:pPr>
  </w:style>
  <w:style w:type="paragraph" w:styleId="24">
    <w:name w:val="List Bullet 2"/>
    <w:basedOn w:val="a"/>
    <w:uiPriority w:val="99"/>
    <w:rsid w:val="00586D28"/>
    <w:pPr>
      <w:tabs>
        <w:tab w:val="num" w:pos="720"/>
      </w:tabs>
      <w:ind w:left="720" w:hanging="360"/>
      <w:contextualSpacing/>
    </w:pPr>
  </w:style>
  <w:style w:type="paragraph" w:styleId="34">
    <w:name w:val="List Bullet 3"/>
    <w:basedOn w:val="a"/>
    <w:uiPriority w:val="99"/>
    <w:rsid w:val="00586D28"/>
    <w:pPr>
      <w:tabs>
        <w:tab w:val="num" w:pos="1080"/>
      </w:tabs>
      <w:ind w:left="1080" w:hanging="360"/>
      <w:contextualSpacing/>
    </w:pPr>
  </w:style>
  <w:style w:type="paragraph" w:styleId="af1">
    <w:name w:val="List Number"/>
    <w:basedOn w:val="a"/>
    <w:uiPriority w:val="99"/>
    <w:rsid w:val="00586D28"/>
    <w:pPr>
      <w:tabs>
        <w:tab w:val="num" w:pos="360"/>
      </w:tabs>
      <w:ind w:left="360" w:hanging="360"/>
      <w:contextualSpacing/>
    </w:pPr>
  </w:style>
  <w:style w:type="paragraph" w:styleId="25">
    <w:name w:val="List Number 2"/>
    <w:basedOn w:val="a"/>
    <w:uiPriority w:val="99"/>
    <w:rsid w:val="00586D28"/>
    <w:pPr>
      <w:tabs>
        <w:tab w:val="num" w:pos="720"/>
      </w:tabs>
      <w:ind w:left="720" w:hanging="360"/>
      <w:contextualSpacing/>
    </w:pPr>
  </w:style>
  <w:style w:type="paragraph" w:styleId="35">
    <w:name w:val="List Number 3"/>
    <w:basedOn w:val="a"/>
    <w:uiPriority w:val="99"/>
    <w:rsid w:val="00586D28"/>
    <w:pPr>
      <w:tabs>
        <w:tab w:val="num" w:pos="1080"/>
      </w:tabs>
      <w:ind w:left="1080" w:hanging="360"/>
      <w:contextualSpacing/>
    </w:pPr>
  </w:style>
  <w:style w:type="paragraph" w:styleId="af2">
    <w:name w:val="List Continue"/>
    <w:basedOn w:val="a"/>
    <w:uiPriority w:val="99"/>
    <w:rsid w:val="00586D28"/>
    <w:pPr>
      <w:spacing w:after="120"/>
      <w:ind w:left="360"/>
      <w:contextualSpacing/>
    </w:pPr>
  </w:style>
  <w:style w:type="paragraph" w:styleId="26">
    <w:name w:val="List Continue 2"/>
    <w:basedOn w:val="a"/>
    <w:uiPriority w:val="99"/>
    <w:rsid w:val="00586D28"/>
    <w:pPr>
      <w:spacing w:after="120"/>
      <w:ind w:left="720"/>
      <w:contextualSpacing/>
    </w:pPr>
  </w:style>
  <w:style w:type="paragraph" w:styleId="36">
    <w:name w:val="List Continue 3"/>
    <w:basedOn w:val="a"/>
    <w:uiPriority w:val="99"/>
    <w:rsid w:val="00586D28"/>
    <w:pPr>
      <w:spacing w:after="120"/>
      <w:ind w:left="1080"/>
      <w:contextualSpacing/>
    </w:pPr>
  </w:style>
  <w:style w:type="paragraph" w:styleId="af3">
    <w:name w:val="macro"/>
    <w:link w:val="af4"/>
    <w:uiPriority w:val="99"/>
    <w:rsid w:val="00586D28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Times New Roman" w:hAnsi="Courier"/>
      <w:sz w:val="20"/>
      <w:szCs w:val="20"/>
      <w:lang w:val="en-US" w:eastAsia="en-US"/>
    </w:rPr>
  </w:style>
  <w:style w:type="character" w:customStyle="1" w:styleId="af4">
    <w:name w:val="Текст макроса Знак"/>
    <w:basedOn w:val="a0"/>
    <w:link w:val="af3"/>
    <w:uiPriority w:val="99"/>
    <w:locked/>
    <w:rsid w:val="00586D28"/>
    <w:rPr>
      <w:rFonts w:ascii="Courier" w:hAnsi="Courier" w:cs="Times New Roman"/>
      <w:lang w:val="en-US" w:eastAsia="en-US" w:bidi="ar-SA"/>
    </w:rPr>
  </w:style>
  <w:style w:type="paragraph" w:styleId="27">
    <w:name w:val="Quote"/>
    <w:basedOn w:val="a"/>
    <w:next w:val="a"/>
    <w:link w:val="28"/>
    <w:uiPriority w:val="99"/>
    <w:qFormat/>
    <w:rsid w:val="00586D28"/>
    <w:rPr>
      <w:i/>
      <w:iCs/>
      <w:color w:val="000000"/>
    </w:rPr>
  </w:style>
  <w:style w:type="character" w:customStyle="1" w:styleId="28">
    <w:name w:val="Цитата 2 Знак"/>
    <w:basedOn w:val="a0"/>
    <w:link w:val="27"/>
    <w:uiPriority w:val="99"/>
    <w:locked/>
    <w:rsid w:val="00586D28"/>
    <w:rPr>
      <w:rFonts w:eastAsia="Times New Roman" w:cs="Times New Roman"/>
      <w:i/>
      <w:iCs/>
      <w:color w:val="000000"/>
      <w:lang w:val="en-US"/>
    </w:rPr>
  </w:style>
  <w:style w:type="paragraph" w:styleId="af5">
    <w:name w:val="caption"/>
    <w:basedOn w:val="a"/>
    <w:next w:val="a"/>
    <w:uiPriority w:val="99"/>
    <w:qFormat/>
    <w:rsid w:val="00586D28"/>
    <w:pPr>
      <w:spacing w:line="240" w:lineRule="auto"/>
    </w:pPr>
    <w:rPr>
      <w:b/>
      <w:bCs/>
      <w:color w:val="5B9BD5"/>
      <w:sz w:val="18"/>
      <w:szCs w:val="18"/>
    </w:rPr>
  </w:style>
  <w:style w:type="character" w:styleId="af6">
    <w:name w:val="Strong"/>
    <w:basedOn w:val="a0"/>
    <w:uiPriority w:val="99"/>
    <w:qFormat/>
    <w:rsid w:val="00586D28"/>
    <w:rPr>
      <w:rFonts w:cs="Times New Roman"/>
      <w:b/>
      <w:bCs/>
    </w:rPr>
  </w:style>
  <w:style w:type="character" w:styleId="af7">
    <w:name w:val="Emphasis"/>
    <w:basedOn w:val="a0"/>
    <w:uiPriority w:val="99"/>
    <w:qFormat/>
    <w:rsid w:val="00586D28"/>
    <w:rPr>
      <w:rFonts w:cs="Times New Roman"/>
      <w:i/>
      <w:iCs/>
    </w:rPr>
  </w:style>
  <w:style w:type="paragraph" w:styleId="af8">
    <w:name w:val="Intense Quote"/>
    <w:basedOn w:val="a"/>
    <w:next w:val="a"/>
    <w:link w:val="af9"/>
    <w:uiPriority w:val="99"/>
    <w:qFormat/>
    <w:rsid w:val="00586D28"/>
    <w:pPr>
      <w:pBdr>
        <w:bottom w:val="single" w:sz="4" w:space="4" w:color="5B9BD5"/>
      </w:pBdr>
      <w:spacing w:before="200" w:after="280"/>
      <w:ind w:left="936" w:right="936"/>
    </w:pPr>
    <w:rPr>
      <w:b/>
      <w:bCs/>
      <w:i/>
      <w:iCs/>
      <w:color w:val="5B9BD5"/>
    </w:rPr>
  </w:style>
  <w:style w:type="character" w:customStyle="1" w:styleId="af9">
    <w:name w:val="Выделенная цитата Знак"/>
    <w:basedOn w:val="a0"/>
    <w:link w:val="af8"/>
    <w:uiPriority w:val="99"/>
    <w:locked/>
    <w:rsid w:val="00586D28"/>
    <w:rPr>
      <w:rFonts w:eastAsia="Times New Roman" w:cs="Times New Roman"/>
      <w:b/>
      <w:bCs/>
      <w:i/>
      <w:iCs/>
      <w:color w:val="5B9BD5"/>
      <w:lang w:val="en-US"/>
    </w:rPr>
  </w:style>
  <w:style w:type="character" w:styleId="afa">
    <w:name w:val="Subtle Emphasis"/>
    <w:basedOn w:val="a0"/>
    <w:uiPriority w:val="99"/>
    <w:qFormat/>
    <w:rsid w:val="00586D28"/>
    <w:rPr>
      <w:rFonts w:cs="Times New Roman"/>
      <w:i/>
      <w:iCs/>
      <w:color w:val="808080"/>
    </w:rPr>
  </w:style>
  <w:style w:type="character" w:styleId="afb">
    <w:name w:val="Intense Emphasis"/>
    <w:basedOn w:val="a0"/>
    <w:uiPriority w:val="99"/>
    <w:qFormat/>
    <w:rsid w:val="00586D28"/>
    <w:rPr>
      <w:rFonts w:cs="Times New Roman"/>
      <w:b/>
      <w:bCs/>
      <w:i/>
      <w:iCs/>
      <w:color w:val="5B9BD5"/>
    </w:rPr>
  </w:style>
  <w:style w:type="character" w:styleId="afc">
    <w:name w:val="Subtle Reference"/>
    <w:basedOn w:val="a0"/>
    <w:uiPriority w:val="99"/>
    <w:qFormat/>
    <w:rsid w:val="00586D28"/>
    <w:rPr>
      <w:rFonts w:cs="Times New Roman"/>
      <w:smallCaps/>
      <w:color w:val="ED7D31"/>
      <w:u w:val="single"/>
    </w:rPr>
  </w:style>
  <w:style w:type="character" w:styleId="afd">
    <w:name w:val="Intense Reference"/>
    <w:basedOn w:val="a0"/>
    <w:uiPriority w:val="99"/>
    <w:qFormat/>
    <w:rsid w:val="00586D28"/>
    <w:rPr>
      <w:rFonts w:cs="Times New Roman"/>
      <w:b/>
      <w:bCs/>
      <w:smallCaps/>
      <w:color w:val="ED7D31"/>
      <w:spacing w:val="5"/>
      <w:u w:val="single"/>
    </w:rPr>
  </w:style>
  <w:style w:type="character" w:styleId="afe">
    <w:name w:val="Book Title"/>
    <w:basedOn w:val="a0"/>
    <w:uiPriority w:val="99"/>
    <w:qFormat/>
    <w:rsid w:val="00586D28"/>
    <w:rPr>
      <w:rFonts w:cs="Times New Roman"/>
      <w:b/>
      <w:bCs/>
      <w:smallCaps/>
      <w:spacing w:val="5"/>
    </w:rPr>
  </w:style>
  <w:style w:type="paragraph" w:styleId="aff">
    <w:name w:val="TOC Heading"/>
    <w:basedOn w:val="1"/>
    <w:next w:val="a"/>
    <w:uiPriority w:val="99"/>
    <w:qFormat/>
    <w:rsid w:val="00586D28"/>
    <w:pPr>
      <w:outlineLvl w:val="9"/>
    </w:pPr>
  </w:style>
  <w:style w:type="table" w:styleId="aff0">
    <w:name w:val="Table Grid"/>
    <w:basedOn w:val="a1"/>
    <w:uiPriority w:val="59"/>
    <w:rsid w:val="00586D28"/>
    <w:rPr>
      <w:rFonts w:eastAsia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1"/>
    <w:uiPriority w:val="99"/>
    <w:rsid w:val="00586D28"/>
    <w:rPr>
      <w:rFonts w:eastAsia="Times New Roman"/>
      <w:color w:val="2E74B5"/>
      <w:sz w:val="20"/>
      <w:szCs w:val="20"/>
      <w:lang w:val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2">
    <w:name w:val="Light Shading Accent 2"/>
    <w:basedOn w:val="a1"/>
    <w:uiPriority w:val="99"/>
    <w:rsid w:val="00586D28"/>
    <w:rPr>
      <w:rFonts w:eastAsia="Times New Roman"/>
      <w:color w:val="C45911"/>
      <w:sz w:val="20"/>
      <w:szCs w:val="20"/>
      <w:lang w:val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99"/>
    <w:rsid w:val="00586D28"/>
    <w:rPr>
      <w:rFonts w:eastAsia="Times New Roman"/>
      <w:color w:val="7B7B7B"/>
      <w:sz w:val="20"/>
      <w:szCs w:val="20"/>
      <w:lang w:val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">
    <w:name w:val="Light Shading Accent 4"/>
    <w:basedOn w:val="a1"/>
    <w:uiPriority w:val="99"/>
    <w:rsid w:val="00586D28"/>
    <w:rPr>
      <w:rFonts w:eastAsia="Times New Roman"/>
      <w:color w:val="BF8F00"/>
      <w:sz w:val="20"/>
      <w:szCs w:val="20"/>
      <w:lang w:val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">
    <w:name w:val="Light Shading Accent 5"/>
    <w:basedOn w:val="a1"/>
    <w:uiPriority w:val="99"/>
    <w:rsid w:val="00586D28"/>
    <w:rPr>
      <w:rFonts w:eastAsia="Times New Roman"/>
      <w:color w:val="2F5496"/>
      <w:sz w:val="20"/>
      <w:szCs w:val="20"/>
      <w:lang w:val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6">
    <w:name w:val="Light Shading Accent 6"/>
    <w:basedOn w:val="a1"/>
    <w:uiPriority w:val="99"/>
    <w:rsid w:val="00586D28"/>
    <w:rPr>
      <w:rFonts w:eastAsia="Times New Roman"/>
      <w:color w:val="538135"/>
      <w:sz w:val="20"/>
      <w:szCs w:val="20"/>
      <w:lang w:val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aff2">
    <w:name w:val="Light List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0">
    <w:name w:val="Light List Accent 1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20">
    <w:name w:val="Light List Accent 2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0">
    <w:name w:val="Light List Accent 3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0">
    <w:name w:val="Light List Accent 4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0">
    <w:name w:val="Light List Accent 5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0">
    <w:name w:val="Light List Accent 6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3">
    <w:name w:val="Light Grid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-11">
    <w:name w:val="Light Grid Accent 1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rPr>
        <w:rFonts w:cs="Times New Roman"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rPr>
        <w:rFonts w:cs="Times New Roman"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21">
    <w:name w:val="Light Grid Accent 2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rPr>
        <w:rFonts w:cs="Times New Roman"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rPr>
        <w:rFonts w:cs="Times New Roman"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1">
    <w:name w:val="Light Grid Accent 3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rPr>
        <w:rFonts w:cs="Times New Roman"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rPr>
        <w:rFonts w:cs="Times New Roman"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-41">
    <w:name w:val="Light Grid Accent 4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rPr>
        <w:rFonts w:cs="Times New Roman"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rPr>
        <w:rFonts w:cs="Times New Roman"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51">
    <w:name w:val="Light Grid Accent 5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rPr>
        <w:rFonts w:cs="Times New Roman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rPr>
        <w:rFonts w:cs="Times New Roman"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-61">
    <w:name w:val="Light Grid Accent 6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rPr>
        <w:rFonts w:cs="Times New Roman"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rPr>
        <w:rFonts w:cs="Times New Roman"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11">
    <w:name w:val="Medium Shading 1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6E6F4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DECB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8E8E8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EFC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0DBF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BD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rFonts w:cs="Times New Roman"/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rFonts w:cs="Times New Roman"/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rPr>
        <w:rFonts w:cs="Times New Roman"/>
      </w:rPr>
      <w:tblPr/>
      <w:tcPr>
        <w:shd w:val="clear" w:color="auto" w:fill="D6E6F4"/>
      </w:tcPr>
    </w:tblStylePr>
    <w:tblStylePr w:type="band1Horz">
      <w:rPr>
        <w:rFonts w:cs="Times New Roman"/>
      </w:rPr>
      <w:tblPr/>
      <w:tcPr>
        <w:shd w:val="clear" w:color="auto" w:fill="D6E6F4"/>
      </w:tcPr>
    </w:tblStylePr>
  </w:style>
  <w:style w:type="table" w:styleId="1-20">
    <w:name w:val="Medium List 1 Accent 2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rFonts w:cs="Times New Roman"/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rPr>
        <w:rFonts w:cs="Times New Roman"/>
      </w:rPr>
      <w:tblPr/>
      <w:tcPr>
        <w:shd w:val="clear" w:color="auto" w:fill="FADECB"/>
      </w:tcPr>
    </w:tblStylePr>
    <w:tblStylePr w:type="band1Horz">
      <w:rPr>
        <w:rFonts w:cs="Times New Roman"/>
      </w:rPr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rFonts w:cs="Times New Roman"/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rPr>
        <w:rFonts w:cs="Times New Roman"/>
      </w:rPr>
      <w:tblPr/>
      <w:tcPr>
        <w:shd w:val="clear" w:color="auto" w:fill="E8E8E8"/>
      </w:tcPr>
    </w:tblStylePr>
    <w:tblStylePr w:type="band1Horz">
      <w:rPr>
        <w:rFonts w:cs="Times New Roman"/>
      </w:rPr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rFonts w:cs="Times New Roman"/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rPr>
        <w:rFonts w:cs="Times New Roman"/>
      </w:rPr>
      <w:tblPr/>
      <w:tcPr>
        <w:shd w:val="clear" w:color="auto" w:fill="FFEFC0"/>
      </w:tcPr>
    </w:tblStylePr>
    <w:tblStylePr w:type="band1Horz">
      <w:rPr>
        <w:rFonts w:cs="Times New Roman"/>
      </w:rPr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rFonts w:cs="Times New Roman"/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rPr>
        <w:rFonts w:cs="Times New Roman"/>
      </w:rPr>
      <w:tblPr/>
      <w:tcPr>
        <w:shd w:val="clear" w:color="auto" w:fill="D0DBF0"/>
      </w:tcPr>
    </w:tblStylePr>
    <w:tblStylePr w:type="band1Horz">
      <w:rPr>
        <w:rFonts w:cs="Times New Roman"/>
      </w:rPr>
      <w:tblPr/>
      <w:tcPr>
        <w:shd w:val="clear" w:color="auto" w:fill="D0DBF0"/>
      </w:tcPr>
    </w:tblStylePr>
  </w:style>
  <w:style w:type="table" w:styleId="1-60">
    <w:name w:val="Medium List 1 Accent 6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rFonts w:cs="Times New Roman"/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rPr>
        <w:rFonts w:cs="Times New Roman"/>
      </w:rPr>
      <w:tblPr/>
      <w:tcPr>
        <w:shd w:val="clear" w:color="auto" w:fill="DBEBD0"/>
      </w:tcPr>
    </w:tblStylePr>
    <w:tblStylePr w:type="band1Horz">
      <w:rPr>
        <w:rFonts w:cs="Times New Roman"/>
      </w:rPr>
      <w:tblPr/>
      <w:tcPr>
        <w:shd w:val="clear" w:color="auto" w:fill="DBEBD0"/>
      </w:tcPr>
    </w:tblStylePr>
  </w:style>
  <w:style w:type="table" w:styleId="2a">
    <w:name w:val="Medium List 2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DCCEA"/>
      </w:tcPr>
    </w:tblStylePr>
    <w:tblStylePr w:type="band1Horz">
      <w:rPr>
        <w:rFonts w:cs="Times New Roman"/>
      </w:rPr>
      <w:tblPr/>
      <w:tcPr>
        <w:shd w:val="clear" w:color="auto" w:fill="ADCCEA"/>
      </w:tcPr>
    </w:tblStylePr>
  </w:style>
  <w:style w:type="table" w:styleId="1-21">
    <w:name w:val="Medium Grid 1 Accent 2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6BE98"/>
      </w:tcPr>
    </w:tblStylePr>
    <w:tblStylePr w:type="band1Horz">
      <w:rPr>
        <w:rFonts w:cs="Times New Roman"/>
      </w:rPr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2D2D2"/>
      </w:tcPr>
    </w:tblStylePr>
    <w:tblStylePr w:type="band1Horz">
      <w:rPr>
        <w:rFonts w:cs="Times New Roman"/>
      </w:rPr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DF80"/>
      </w:tcPr>
    </w:tblStylePr>
    <w:tblStylePr w:type="band1Horz">
      <w:rPr>
        <w:rFonts w:cs="Times New Roman"/>
      </w:rPr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1B8E1"/>
      </w:tcPr>
    </w:tblStylePr>
    <w:tblStylePr w:type="band1Horz">
      <w:rPr>
        <w:rFonts w:cs="Times New Roman"/>
      </w:rPr>
      <w:tblPr/>
      <w:tcPr>
        <w:shd w:val="clear" w:color="auto" w:fill="A1B8E1"/>
      </w:tcPr>
    </w:tblStylePr>
  </w:style>
  <w:style w:type="table" w:styleId="1-61">
    <w:name w:val="Medium Grid 1 Accent 6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7D8A0"/>
      </w:tcPr>
    </w:tblStylePr>
    <w:tblStylePr w:type="band1Horz">
      <w:rPr>
        <w:rFonts w:cs="Times New Roman"/>
      </w:rPr>
      <w:tblPr/>
      <w:tcPr>
        <w:shd w:val="clear" w:color="auto" w:fill="B7D8A0"/>
      </w:tcPr>
    </w:tblStylePr>
  </w:style>
  <w:style w:type="table" w:styleId="2b">
    <w:name w:val="Medium Grid 2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rFonts w:cs="Times New Roman"/>
        <w:b/>
        <w:bCs/>
        <w:color w:val="000000"/>
      </w:rPr>
      <w:tblPr/>
      <w:tcPr>
        <w:shd w:val="clear" w:color="auto" w:fill="E6E6E6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rFonts w:cs="Times New Roman"/>
        <w:b/>
        <w:bCs/>
        <w:color w:val="000000"/>
      </w:rPr>
      <w:tblPr/>
      <w:tcPr>
        <w:shd w:val="clear" w:color="auto" w:fill="EEF5FB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rPr>
        <w:rFonts w:cs="Times New Roman"/>
      </w:rPr>
      <w:tblPr/>
      <w:tcPr>
        <w:shd w:val="clear" w:color="auto" w:fill="ADCCEA"/>
      </w:tcPr>
    </w:tblStylePr>
    <w:tblStylePr w:type="band1Horz">
      <w:rPr>
        <w:rFonts w:cs="Times New Roman"/>
      </w:rPr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rFonts w:cs="Times New Roman"/>
        <w:b/>
        <w:bCs/>
        <w:color w:val="000000"/>
      </w:rPr>
      <w:tblPr/>
      <w:tcPr>
        <w:shd w:val="clear" w:color="auto" w:fill="FDF2EA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rPr>
        <w:rFonts w:cs="Times New Roman"/>
      </w:rPr>
      <w:tblPr/>
      <w:tcPr>
        <w:shd w:val="clear" w:color="auto" w:fill="F6BE98"/>
      </w:tcPr>
    </w:tblStylePr>
    <w:tblStylePr w:type="band1Horz">
      <w:rPr>
        <w:rFonts w:cs="Times New Roman"/>
      </w:rPr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rFonts w:cs="Times New Roman"/>
        <w:b/>
        <w:bCs/>
        <w:color w:val="000000"/>
      </w:rPr>
      <w:tblPr/>
      <w:tcPr>
        <w:shd w:val="clear" w:color="auto" w:fill="F6F6F6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rPr>
        <w:rFonts w:cs="Times New Roman"/>
      </w:rPr>
      <w:tblPr/>
      <w:tcPr>
        <w:shd w:val="clear" w:color="auto" w:fill="D2D2D2"/>
      </w:tcPr>
    </w:tblStylePr>
    <w:tblStylePr w:type="band1Horz">
      <w:rPr>
        <w:rFonts w:cs="Times New Roman"/>
      </w:rPr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rFonts w:cs="Times New Roman"/>
        <w:b/>
        <w:bCs/>
        <w:color w:val="000000"/>
      </w:rPr>
      <w:tblPr/>
      <w:tcPr>
        <w:shd w:val="clear" w:color="auto" w:fill="FFF8E6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rPr>
        <w:rFonts w:cs="Times New Roman"/>
      </w:rPr>
      <w:tblPr/>
      <w:tcPr>
        <w:shd w:val="clear" w:color="auto" w:fill="FFDF80"/>
      </w:tcPr>
    </w:tblStylePr>
    <w:tblStylePr w:type="band1Horz">
      <w:rPr>
        <w:rFonts w:cs="Times New Roman"/>
      </w:rPr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rFonts w:cs="Times New Roman"/>
        <w:b/>
        <w:bCs/>
        <w:color w:val="000000"/>
      </w:rPr>
      <w:tblPr/>
      <w:tcPr>
        <w:shd w:val="clear" w:color="auto" w:fill="ECF1F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rPr>
        <w:rFonts w:cs="Times New Roman"/>
      </w:rPr>
      <w:tblPr/>
      <w:tcPr>
        <w:shd w:val="clear" w:color="auto" w:fill="A1B8E1"/>
      </w:tcPr>
    </w:tblStylePr>
    <w:tblStylePr w:type="band1Horz">
      <w:rPr>
        <w:rFonts w:cs="Times New Roman"/>
      </w:rPr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99"/>
    <w:rsid w:val="00586D28"/>
    <w:rPr>
      <w:rFonts w:ascii="Calibri Light" w:eastAsia="Times New Roman" w:hAnsi="Calibri Light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rFonts w:cs="Times New Roman"/>
        <w:b/>
        <w:bCs/>
        <w:color w:val="000000"/>
      </w:rPr>
      <w:tblPr/>
      <w:tcPr>
        <w:shd w:val="clear" w:color="auto" w:fill="F0F7EC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rPr>
        <w:rFonts w:cs="Times New Roman"/>
      </w:rPr>
      <w:tblPr/>
      <w:tcPr>
        <w:shd w:val="clear" w:color="auto" w:fill="B7D8A0"/>
      </w:tcPr>
    </w:tblStylePr>
    <w:tblStylePr w:type="band1Horz">
      <w:rPr>
        <w:rFonts w:cs="Times New Roman"/>
      </w:rPr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37">
    <w:name w:val="Medium Grid 3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2">
    <w:name w:val="Medium Grid 3 Accent 2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6">
    <w:name w:val="Medium Grid 3 Accent 6"/>
    <w:basedOn w:val="a1"/>
    <w:uiPriority w:val="99"/>
    <w:rsid w:val="00586D28"/>
    <w:rPr>
      <w:rFonts w:eastAsia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aff4">
    <w:name w:val="Dark List"/>
    <w:basedOn w:val="a1"/>
    <w:uiPriority w:val="99"/>
    <w:rsid w:val="00586D28"/>
    <w:rPr>
      <w:rFonts w:eastAsia="Times New Roman"/>
      <w:color w:val="FFFFFF"/>
      <w:sz w:val="20"/>
      <w:szCs w:val="20"/>
      <w:lang w:val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99"/>
    <w:rsid w:val="00586D28"/>
    <w:rPr>
      <w:rFonts w:eastAsia="Times New Roman"/>
      <w:color w:val="FFFFFF"/>
      <w:sz w:val="20"/>
      <w:szCs w:val="20"/>
      <w:lang w:val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22">
    <w:name w:val="Dark List Accent 2"/>
    <w:basedOn w:val="a1"/>
    <w:uiPriority w:val="99"/>
    <w:rsid w:val="00586D28"/>
    <w:rPr>
      <w:rFonts w:eastAsia="Times New Roman"/>
      <w:color w:val="FFFFFF"/>
      <w:sz w:val="20"/>
      <w:szCs w:val="20"/>
      <w:lang w:val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2">
    <w:name w:val="Dark List Accent 3"/>
    <w:basedOn w:val="a1"/>
    <w:uiPriority w:val="99"/>
    <w:rsid w:val="00586D28"/>
    <w:rPr>
      <w:rFonts w:eastAsia="Times New Roman"/>
      <w:color w:val="FFFFFF"/>
      <w:sz w:val="20"/>
      <w:szCs w:val="20"/>
      <w:lang w:val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2">
    <w:name w:val="Dark List Accent 4"/>
    <w:basedOn w:val="a1"/>
    <w:uiPriority w:val="99"/>
    <w:rsid w:val="00586D28"/>
    <w:rPr>
      <w:rFonts w:eastAsia="Times New Roman"/>
      <w:color w:val="FFFFFF"/>
      <w:sz w:val="20"/>
      <w:szCs w:val="20"/>
      <w:lang w:val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99"/>
    <w:rsid w:val="00586D28"/>
    <w:rPr>
      <w:rFonts w:eastAsia="Times New Roman"/>
      <w:color w:val="FFFFFF"/>
      <w:sz w:val="20"/>
      <w:szCs w:val="20"/>
      <w:lang w:val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62">
    <w:name w:val="Dark List Accent 6"/>
    <w:basedOn w:val="a1"/>
    <w:uiPriority w:val="99"/>
    <w:rsid w:val="00586D28"/>
    <w:rPr>
      <w:rFonts w:eastAsia="Times New Roman"/>
      <w:color w:val="FFFFFF"/>
      <w:sz w:val="20"/>
      <w:szCs w:val="20"/>
      <w:lang w:val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aff5">
    <w:name w:val="Colorful Shading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shd w:val="clear" w:color="auto" w:fill="999999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13">
    <w:name w:val="Colorful Shading Accent 1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24" w:space="0" w:color="ED7D31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rPr>
        <w:rFonts w:cs="Times New Roman"/>
      </w:rPr>
      <w:tblPr/>
      <w:tcPr>
        <w:shd w:val="clear" w:color="auto" w:fill="BDD6EE"/>
      </w:tcPr>
    </w:tblStylePr>
    <w:tblStylePr w:type="band1Horz">
      <w:rPr>
        <w:rFonts w:cs="Times New Roman"/>
      </w:rPr>
      <w:tblPr/>
      <w:tcPr>
        <w:shd w:val="clear" w:color="auto" w:fill="ADCCEA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23">
    <w:name w:val="Colorful Shading Accent 2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rPr>
        <w:rFonts w:cs="Times New Roman"/>
      </w:rPr>
      <w:tblPr/>
      <w:tcPr>
        <w:shd w:val="clear" w:color="auto" w:fill="F7CAAC"/>
      </w:tcPr>
    </w:tblStylePr>
    <w:tblStylePr w:type="band1Horz">
      <w:rPr>
        <w:rFonts w:cs="Times New Roman"/>
      </w:rPr>
      <w:tblPr/>
      <w:tcPr>
        <w:shd w:val="clear" w:color="auto" w:fill="F6BE98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33">
    <w:name w:val="Colorful Shading Accent 3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rPr>
        <w:rFonts w:cs="Times New Roman"/>
      </w:rPr>
      <w:tblPr/>
      <w:tcPr>
        <w:shd w:val="clear" w:color="auto" w:fill="DBDBDB"/>
      </w:tcPr>
    </w:tblStylePr>
    <w:tblStylePr w:type="band1Horz">
      <w:rPr>
        <w:rFonts w:cs="Times New Roman"/>
      </w:rPr>
      <w:tblPr/>
      <w:tcPr>
        <w:shd w:val="clear" w:color="auto" w:fill="D2D2D2"/>
      </w:tcPr>
    </w:tblStylePr>
  </w:style>
  <w:style w:type="table" w:styleId="-43">
    <w:name w:val="Colorful Shading Accent 4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rPr>
        <w:rFonts w:cs="Times New Roman"/>
      </w:rPr>
      <w:tblPr/>
      <w:tcPr>
        <w:shd w:val="clear" w:color="auto" w:fill="FFE599"/>
      </w:tcPr>
    </w:tblStylePr>
    <w:tblStylePr w:type="band1Horz">
      <w:rPr>
        <w:rFonts w:cs="Times New Roman"/>
      </w:rPr>
      <w:tblPr/>
      <w:tcPr>
        <w:shd w:val="clear" w:color="auto" w:fill="FFDF80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53">
    <w:name w:val="Colorful Shading Accent 5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24" w:space="0" w:color="70AD47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rPr>
        <w:rFonts w:cs="Times New Roman"/>
      </w:rPr>
      <w:tblPr/>
      <w:tcPr>
        <w:shd w:val="clear" w:color="auto" w:fill="B4C6E7"/>
      </w:tcPr>
    </w:tblStylePr>
    <w:tblStylePr w:type="band1Horz">
      <w:rPr>
        <w:rFonts w:cs="Times New Roman"/>
      </w:rPr>
      <w:tblPr/>
      <w:tcPr>
        <w:shd w:val="clear" w:color="auto" w:fill="A1B8E1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-63">
    <w:name w:val="Colorful Shading Accent 6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24" w:space="0" w:color="4472C4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rPr>
        <w:rFonts w:cs="Times New Roman"/>
      </w:rPr>
      <w:tblPr/>
      <w:tcPr>
        <w:shd w:val="clear" w:color="auto" w:fill="C5E0B3"/>
      </w:tcPr>
    </w:tblStylePr>
    <w:tblStylePr w:type="band1Horz">
      <w:rPr>
        <w:rFonts w:cs="Times New Roman"/>
      </w:rPr>
      <w:tblPr/>
      <w:tcPr>
        <w:shd w:val="clear" w:color="auto" w:fill="B7D8A0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aff6">
    <w:name w:val="Colorful List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rFonts w:cs="Times New Roman"/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</w:style>
  <w:style w:type="table" w:styleId="-14">
    <w:name w:val="Colorful List Accent 1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rFonts w:cs="Times New Roman"/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rPr>
        <w:rFonts w:cs="Times New Roman"/>
      </w:rPr>
      <w:tblPr/>
      <w:tcPr>
        <w:shd w:val="clear" w:color="auto" w:fill="DEEAF6"/>
      </w:tcPr>
    </w:tblStylePr>
  </w:style>
  <w:style w:type="table" w:styleId="-24">
    <w:name w:val="Colorful List Accent 2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rFonts w:cs="Times New Roman"/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rPr>
        <w:rFonts w:cs="Times New Roman"/>
      </w:rPr>
      <w:tblPr/>
      <w:tcPr>
        <w:shd w:val="clear" w:color="auto" w:fill="FBE4D5"/>
      </w:tcPr>
    </w:tblStylePr>
  </w:style>
  <w:style w:type="table" w:styleId="-34">
    <w:name w:val="Colorful List Accent 3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rFonts w:cs="Times New Roman"/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rPr>
        <w:rFonts w:cs="Times New Roman"/>
      </w:rPr>
      <w:tblPr/>
      <w:tcPr>
        <w:shd w:val="clear" w:color="auto" w:fill="EDEDED"/>
      </w:tcPr>
    </w:tblStylePr>
  </w:style>
  <w:style w:type="table" w:styleId="-44">
    <w:name w:val="Colorful List Accent 4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rFonts w:cs="Times New Roman"/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rPr>
        <w:rFonts w:cs="Times New Roman"/>
      </w:rPr>
      <w:tblPr/>
      <w:tcPr>
        <w:shd w:val="clear" w:color="auto" w:fill="FFF2CC"/>
      </w:tcPr>
    </w:tblStylePr>
  </w:style>
  <w:style w:type="table" w:styleId="-54">
    <w:name w:val="Colorful List Accent 5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rFonts w:cs="Times New Roman"/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rPr>
        <w:rFonts w:cs="Times New Roman"/>
      </w:rPr>
      <w:tblPr/>
      <w:tcPr>
        <w:shd w:val="clear" w:color="auto" w:fill="D9E2F3"/>
      </w:tcPr>
    </w:tblStylePr>
  </w:style>
  <w:style w:type="table" w:styleId="-64">
    <w:name w:val="Colorful List Accent 6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259A0"/>
      </w:tcPr>
    </w:tblStylePr>
    <w:tblStylePr w:type="lastRow">
      <w:rPr>
        <w:rFonts w:cs="Times New Roman"/>
        <w:b/>
        <w:bCs/>
        <w:color w:val="3259A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rPr>
        <w:rFonts w:cs="Times New Roman"/>
      </w:rPr>
      <w:tblPr/>
      <w:tcPr>
        <w:shd w:val="clear" w:color="auto" w:fill="E2EFD9"/>
      </w:tcPr>
    </w:tblStylePr>
  </w:style>
  <w:style w:type="table" w:styleId="aff7">
    <w:name w:val="Colorful Grid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rFonts w:cs="Times New Roman"/>
        <w:b/>
        <w:bCs/>
      </w:rPr>
      <w:tblPr/>
      <w:tcPr>
        <w:shd w:val="clear" w:color="auto" w:fill="999999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999999"/>
      </w:tcPr>
    </w:tblStylePr>
    <w:tblStylePr w:type="firstCol">
      <w:rPr>
        <w:rFonts w:cs="Times New Roman"/>
        <w:color w:val="FFFFFF"/>
      </w:rPr>
      <w:tblPr/>
      <w:tcPr>
        <w:shd w:val="clear" w:color="auto" w:fill="000000"/>
      </w:tcPr>
    </w:tblStylePr>
    <w:tblStylePr w:type="lastCol">
      <w:rPr>
        <w:rFonts w:cs="Times New Roman"/>
        <w:color w:val="FFFFFF"/>
      </w:rPr>
      <w:tblPr/>
      <w:tcPr>
        <w:shd w:val="clear" w:color="auto" w:fill="000000"/>
      </w:tc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</w:style>
  <w:style w:type="table" w:styleId="-15">
    <w:name w:val="Colorful Grid Accent 1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rFonts w:cs="Times New Roman"/>
        <w:b/>
        <w:bCs/>
      </w:rPr>
      <w:tblPr/>
      <w:tcPr>
        <w:shd w:val="clear" w:color="auto" w:fill="BDD6EE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DD6EE"/>
      </w:tcPr>
    </w:tblStylePr>
    <w:tblStylePr w:type="firstCol">
      <w:rPr>
        <w:rFonts w:cs="Times New Roman"/>
        <w:color w:val="FFFFFF"/>
      </w:rPr>
      <w:tblPr/>
      <w:tcPr>
        <w:shd w:val="clear" w:color="auto" w:fill="2E74B5"/>
      </w:tcPr>
    </w:tblStylePr>
    <w:tblStylePr w:type="lastCol">
      <w:rPr>
        <w:rFonts w:cs="Times New Roman"/>
        <w:color w:val="FFFFFF"/>
      </w:rPr>
      <w:tblPr/>
      <w:tcPr>
        <w:shd w:val="clear" w:color="auto" w:fill="2E74B5"/>
      </w:tcPr>
    </w:tblStylePr>
    <w:tblStylePr w:type="band1Vert">
      <w:rPr>
        <w:rFonts w:cs="Times New Roman"/>
      </w:rPr>
      <w:tblPr/>
      <w:tcPr>
        <w:shd w:val="clear" w:color="auto" w:fill="ADCCEA"/>
      </w:tcPr>
    </w:tblStylePr>
    <w:tblStylePr w:type="band1Horz">
      <w:rPr>
        <w:rFonts w:cs="Times New Roman"/>
      </w:rPr>
      <w:tblPr/>
      <w:tcPr>
        <w:shd w:val="clear" w:color="auto" w:fill="ADCCEA"/>
      </w:tcPr>
    </w:tblStylePr>
  </w:style>
  <w:style w:type="table" w:styleId="-25">
    <w:name w:val="Colorful Grid Accent 2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rFonts w:cs="Times New Roman"/>
        <w:b/>
        <w:bCs/>
      </w:rPr>
      <w:tblPr/>
      <w:tcPr>
        <w:shd w:val="clear" w:color="auto" w:fill="F7CAAC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7CAAC"/>
      </w:tcPr>
    </w:tblStylePr>
    <w:tblStylePr w:type="firstCol">
      <w:rPr>
        <w:rFonts w:cs="Times New Roman"/>
        <w:color w:val="FFFFFF"/>
      </w:rPr>
      <w:tblPr/>
      <w:tcPr>
        <w:shd w:val="clear" w:color="auto" w:fill="C45911"/>
      </w:tcPr>
    </w:tblStylePr>
    <w:tblStylePr w:type="lastCol">
      <w:rPr>
        <w:rFonts w:cs="Times New Roman"/>
        <w:color w:val="FFFFFF"/>
      </w:rPr>
      <w:tblPr/>
      <w:tcPr>
        <w:shd w:val="clear" w:color="auto" w:fill="C45911"/>
      </w:tcPr>
    </w:tblStylePr>
    <w:tblStylePr w:type="band1Vert">
      <w:rPr>
        <w:rFonts w:cs="Times New Roman"/>
      </w:rPr>
      <w:tblPr/>
      <w:tcPr>
        <w:shd w:val="clear" w:color="auto" w:fill="F6BE98"/>
      </w:tcPr>
    </w:tblStylePr>
    <w:tblStylePr w:type="band1Horz">
      <w:rPr>
        <w:rFonts w:cs="Times New Roman"/>
      </w:rPr>
      <w:tblPr/>
      <w:tcPr>
        <w:shd w:val="clear" w:color="auto" w:fill="F6BE98"/>
      </w:tcPr>
    </w:tblStylePr>
  </w:style>
  <w:style w:type="table" w:styleId="-35">
    <w:name w:val="Colorful Grid Accent 3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rFonts w:cs="Times New Roman"/>
        <w:b/>
        <w:bCs/>
      </w:rPr>
      <w:tblPr/>
      <w:tcPr>
        <w:shd w:val="clear" w:color="auto" w:fill="DBDBDB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DBDBDB"/>
      </w:tcPr>
    </w:tblStylePr>
    <w:tblStylePr w:type="firstCol">
      <w:rPr>
        <w:rFonts w:cs="Times New Roman"/>
        <w:color w:val="FFFFFF"/>
      </w:rPr>
      <w:tblPr/>
      <w:tcPr>
        <w:shd w:val="clear" w:color="auto" w:fill="7B7B7B"/>
      </w:tcPr>
    </w:tblStylePr>
    <w:tblStylePr w:type="lastCol">
      <w:rPr>
        <w:rFonts w:cs="Times New Roman"/>
        <w:color w:val="FFFFFF"/>
      </w:rPr>
      <w:tblPr/>
      <w:tcPr>
        <w:shd w:val="clear" w:color="auto" w:fill="7B7B7B"/>
      </w:tcPr>
    </w:tblStylePr>
    <w:tblStylePr w:type="band1Vert">
      <w:rPr>
        <w:rFonts w:cs="Times New Roman"/>
      </w:rPr>
      <w:tblPr/>
      <w:tcPr>
        <w:shd w:val="clear" w:color="auto" w:fill="D2D2D2"/>
      </w:tcPr>
    </w:tblStylePr>
    <w:tblStylePr w:type="band1Horz">
      <w:rPr>
        <w:rFonts w:cs="Times New Roman"/>
      </w:rPr>
      <w:tblPr/>
      <w:tcPr>
        <w:shd w:val="clear" w:color="auto" w:fill="D2D2D2"/>
      </w:tcPr>
    </w:tblStylePr>
  </w:style>
  <w:style w:type="table" w:styleId="-45">
    <w:name w:val="Colorful Grid Accent 4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rFonts w:cs="Times New Roman"/>
        <w:b/>
        <w:bCs/>
      </w:rPr>
      <w:tblPr/>
      <w:tcPr>
        <w:shd w:val="clear" w:color="auto" w:fill="FFE599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FE599"/>
      </w:tcPr>
    </w:tblStylePr>
    <w:tblStylePr w:type="firstCol">
      <w:rPr>
        <w:rFonts w:cs="Times New Roman"/>
        <w:color w:val="FFFFFF"/>
      </w:rPr>
      <w:tblPr/>
      <w:tcPr>
        <w:shd w:val="clear" w:color="auto" w:fill="BF8F00"/>
      </w:tcPr>
    </w:tblStylePr>
    <w:tblStylePr w:type="lastCol">
      <w:rPr>
        <w:rFonts w:cs="Times New Roman"/>
        <w:color w:val="FFFFFF"/>
      </w:rPr>
      <w:tblPr/>
      <w:tcPr>
        <w:shd w:val="clear" w:color="auto" w:fill="BF8F00"/>
      </w:tcPr>
    </w:tblStylePr>
    <w:tblStylePr w:type="band1Vert">
      <w:rPr>
        <w:rFonts w:cs="Times New Roman"/>
      </w:rPr>
      <w:tblPr/>
      <w:tcPr>
        <w:shd w:val="clear" w:color="auto" w:fill="FFDF80"/>
      </w:tcPr>
    </w:tblStylePr>
    <w:tblStylePr w:type="band1Horz">
      <w:rPr>
        <w:rFonts w:cs="Times New Roman"/>
      </w:rPr>
      <w:tblPr/>
      <w:tcPr>
        <w:shd w:val="clear" w:color="auto" w:fill="FFDF80"/>
      </w:tcPr>
    </w:tblStylePr>
  </w:style>
  <w:style w:type="table" w:styleId="-55">
    <w:name w:val="Colorful Grid Accent 5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rFonts w:cs="Times New Roman"/>
        <w:b/>
        <w:bCs/>
      </w:rPr>
      <w:tblPr/>
      <w:tcPr>
        <w:shd w:val="clear" w:color="auto" w:fill="B4C6E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4C6E7"/>
      </w:tcPr>
    </w:tblStylePr>
    <w:tblStylePr w:type="firstCol">
      <w:rPr>
        <w:rFonts w:cs="Times New Roman"/>
        <w:color w:val="FFFFFF"/>
      </w:rPr>
      <w:tblPr/>
      <w:tcPr>
        <w:shd w:val="clear" w:color="auto" w:fill="2F5496"/>
      </w:tcPr>
    </w:tblStylePr>
    <w:tblStylePr w:type="lastCol">
      <w:rPr>
        <w:rFonts w:cs="Times New Roman"/>
        <w:color w:val="FFFFFF"/>
      </w:rPr>
      <w:tblPr/>
      <w:tcPr>
        <w:shd w:val="clear" w:color="auto" w:fill="2F5496"/>
      </w:tcPr>
    </w:tblStylePr>
    <w:tblStylePr w:type="band1Vert">
      <w:rPr>
        <w:rFonts w:cs="Times New Roman"/>
      </w:rPr>
      <w:tblPr/>
      <w:tcPr>
        <w:shd w:val="clear" w:color="auto" w:fill="A1B8E1"/>
      </w:tcPr>
    </w:tblStylePr>
    <w:tblStylePr w:type="band1Horz">
      <w:rPr>
        <w:rFonts w:cs="Times New Roman"/>
      </w:rPr>
      <w:tblPr/>
      <w:tcPr>
        <w:shd w:val="clear" w:color="auto" w:fill="A1B8E1"/>
      </w:tcPr>
    </w:tblStylePr>
  </w:style>
  <w:style w:type="table" w:styleId="-65">
    <w:name w:val="Colorful Grid Accent 6"/>
    <w:basedOn w:val="a1"/>
    <w:uiPriority w:val="99"/>
    <w:rsid w:val="00586D28"/>
    <w:rPr>
      <w:rFonts w:eastAsia="Times New Roman"/>
      <w:color w:val="000000"/>
      <w:sz w:val="20"/>
      <w:szCs w:val="2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rFonts w:cs="Times New Roman"/>
        <w:b/>
        <w:bCs/>
      </w:rPr>
      <w:tblPr/>
      <w:tcPr>
        <w:shd w:val="clear" w:color="auto" w:fill="C5E0B3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C5E0B3"/>
      </w:tcPr>
    </w:tblStylePr>
    <w:tblStylePr w:type="firstCol">
      <w:rPr>
        <w:rFonts w:cs="Times New Roman"/>
        <w:color w:val="FFFFFF"/>
      </w:rPr>
      <w:tblPr/>
      <w:tcPr>
        <w:shd w:val="clear" w:color="auto" w:fill="538135"/>
      </w:tcPr>
    </w:tblStylePr>
    <w:tblStylePr w:type="lastCol">
      <w:rPr>
        <w:rFonts w:cs="Times New Roman"/>
        <w:color w:val="FFFFFF"/>
      </w:rPr>
      <w:tblPr/>
      <w:tcPr>
        <w:shd w:val="clear" w:color="auto" w:fill="538135"/>
      </w:tcPr>
    </w:tblStylePr>
    <w:tblStylePr w:type="band1Vert">
      <w:rPr>
        <w:rFonts w:cs="Times New Roman"/>
      </w:rPr>
      <w:tblPr/>
      <w:tcPr>
        <w:shd w:val="clear" w:color="auto" w:fill="B7D8A0"/>
      </w:tcPr>
    </w:tblStylePr>
    <w:tblStylePr w:type="band1Horz">
      <w:rPr>
        <w:rFonts w:cs="Times New Roman"/>
      </w:rPr>
      <w:tblPr/>
      <w:tcPr>
        <w:shd w:val="clear" w:color="auto" w:fill="B7D8A0"/>
      </w:tcPr>
    </w:tblStylePr>
  </w:style>
  <w:style w:type="character" w:styleId="aff8">
    <w:name w:val="Hyperlink"/>
    <w:basedOn w:val="a0"/>
    <w:uiPriority w:val="99"/>
    <w:unhideWhenUsed/>
    <w:locked/>
    <w:rsid w:val="00EA68DA"/>
    <w:rPr>
      <w:color w:val="0000FF" w:themeColor="hyperlink"/>
      <w:u w:val="single"/>
    </w:rPr>
  </w:style>
  <w:style w:type="character" w:styleId="aff9">
    <w:name w:val="Unresolved Mention"/>
    <w:basedOn w:val="a0"/>
    <w:uiPriority w:val="99"/>
    <w:semiHidden/>
    <w:unhideWhenUsed/>
    <w:rsid w:val="002A7A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0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michurin.com/index.htm" TargetMode="External"/><Relationship Id="rId21" Type="http://schemas.openxmlformats.org/officeDocument/2006/relationships/hyperlink" Target="http://michurin.com/index.htm" TargetMode="External"/><Relationship Id="rId42" Type="http://schemas.openxmlformats.org/officeDocument/2006/relationships/hyperlink" Target="https://razvitum.ru/articles/35/2222?utm_source=email&amp;utm_medium=email&amp;utm_campaign=1089&amp;utm_content=article" TargetMode="External"/><Relationship Id="rId47" Type="http://schemas.openxmlformats.org/officeDocument/2006/relationships/hyperlink" Target="https://razvitum.ru/articles/35/2222?utm_source=email&amp;utm_medium=email&amp;utm_campaign=1089&amp;utm_content=article" TargetMode="External"/><Relationship Id="rId63" Type="http://schemas.openxmlformats.org/officeDocument/2006/relationships/hyperlink" Target="https://razvitum.ru/articles/35/2222?utm_source=email&amp;utm_medium=email&amp;utm_campaign=1089&amp;utm_content=article" TargetMode="External"/><Relationship Id="rId68" Type="http://schemas.openxmlformats.org/officeDocument/2006/relationships/hyperlink" Target="https://razvitum.ru/articles/35/2222?utm_source=email&amp;utm_medium=email&amp;utm_campaign=1089&amp;utm_content=article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chportal.ru/load/136" TargetMode="External"/><Relationship Id="rId29" Type="http://schemas.openxmlformats.org/officeDocument/2006/relationships/hyperlink" Target="http://richkid.ru/club/about/" TargetMode="External"/><Relationship Id="rId11" Type="http://schemas.openxmlformats.org/officeDocument/2006/relationships/hyperlink" Target="http://www.it-n.ru/" TargetMode="External"/><Relationship Id="rId24" Type="http://schemas.openxmlformats.org/officeDocument/2006/relationships/hyperlink" Target="http://michurin.com/index.htm" TargetMode="External"/><Relationship Id="rId32" Type="http://schemas.openxmlformats.org/officeDocument/2006/relationships/hyperlink" Target="http://richkid.ru/club/about/" TargetMode="External"/><Relationship Id="rId37" Type="http://schemas.openxmlformats.org/officeDocument/2006/relationships/hyperlink" Target="http://richkid.ru/club/about/" TargetMode="External"/><Relationship Id="rId40" Type="http://schemas.openxmlformats.org/officeDocument/2006/relationships/hyperlink" Target="https://razvitum.ru/articles/35/2222?utm_source=email&amp;utm_medium=email&amp;utm_campaign=1089&amp;utm_content=article" TargetMode="External"/><Relationship Id="rId45" Type="http://schemas.openxmlformats.org/officeDocument/2006/relationships/hyperlink" Target="https://razvitum.ru/articles/35/2222?utm_source=email&amp;utm_medium=email&amp;utm_campaign=1089&amp;utm_content=article" TargetMode="External"/><Relationship Id="rId53" Type="http://schemas.openxmlformats.org/officeDocument/2006/relationships/hyperlink" Target="https://razvitum.ru/articles/35/2222?utm_source=email&amp;utm_medium=email&amp;utm_campaign=1089&amp;utm_content=article" TargetMode="External"/><Relationship Id="rId58" Type="http://schemas.openxmlformats.org/officeDocument/2006/relationships/hyperlink" Target="https://razvitum.ru/articles/35/2222?utm_source=email&amp;utm_medium=email&amp;utm_campaign=1089&amp;utm_content=article" TargetMode="External"/><Relationship Id="rId66" Type="http://schemas.openxmlformats.org/officeDocument/2006/relationships/hyperlink" Target="https://razvitum.ru/articles/35/2222?utm_source=email&amp;utm_medium=email&amp;utm_campaign=1089&amp;utm_content=article" TargetMode="External"/><Relationship Id="rId5" Type="http://schemas.openxmlformats.org/officeDocument/2006/relationships/image" Target="media/image1.png"/><Relationship Id="rId61" Type="http://schemas.openxmlformats.org/officeDocument/2006/relationships/hyperlink" Target="https://razvitum.ru/articles/35/2222?utm_source=email&amp;utm_medium=email&amp;utm_campaign=1089&amp;utm_content=article" TargetMode="External"/><Relationship Id="rId19" Type="http://schemas.openxmlformats.org/officeDocument/2006/relationships/hyperlink" Target="http://michurin.com/index.htm" TargetMode="External"/><Relationship Id="rId14" Type="http://schemas.openxmlformats.org/officeDocument/2006/relationships/hyperlink" Target="http://www.it-n.ru/" TargetMode="External"/><Relationship Id="rId22" Type="http://schemas.openxmlformats.org/officeDocument/2006/relationships/hyperlink" Target="http://michurin.com/index.htm" TargetMode="External"/><Relationship Id="rId27" Type="http://schemas.openxmlformats.org/officeDocument/2006/relationships/hyperlink" Target="http://richkid.ru/club/about/" TargetMode="External"/><Relationship Id="rId30" Type="http://schemas.openxmlformats.org/officeDocument/2006/relationships/hyperlink" Target="http://richkid.ru/club/about/" TargetMode="External"/><Relationship Id="rId35" Type="http://schemas.openxmlformats.org/officeDocument/2006/relationships/hyperlink" Target="http://richkid.ru/club/about/" TargetMode="External"/><Relationship Id="rId43" Type="http://schemas.openxmlformats.org/officeDocument/2006/relationships/hyperlink" Target="https://razvitum.ru/articles/35/2222?utm_source=email&amp;utm_medium=email&amp;utm_campaign=1089&amp;utm_content=article" TargetMode="External"/><Relationship Id="rId48" Type="http://schemas.openxmlformats.org/officeDocument/2006/relationships/hyperlink" Target="https://razvitum.ru/articles/35/2222?utm_source=email&amp;utm_medium=email&amp;utm_campaign=1089&amp;utm_content=article" TargetMode="External"/><Relationship Id="rId56" Type="http://schemas.openxmlformats.org/officeDocument/2006/relationships/hyperlink" Target="https://razvitum.ru/articles/35/2222?utm_source=email&amp;utm_medium=email&amp;utm_campaign=1089&amp;utm_content=article" TargetMode="External"/><Relationship Id="rId64" Type="http://schemas.openxmlformats.org/officeDocument/2006/relationships/hyperlink" Target="https://razvitum.ru/articles/35/2222?utm_source=email&amp;utm_medium=email&amp;utm_campaign=1089&amp;utm_content=article" TargetMode="External"/><Relationship Id="rId69" Type="http://schemas.openxmlformats.org/officeDocument/2006/relationships/hyperlink" Target="https://razvitum.ru/articles/35/2222?utm_source=email&amp;utm_medium=email&amp;utm_campaign=1089&amp;utm_content=article" TargetMode="External"/><Relationship Id="rId8" Type="http://schemas.openxmlformats.org/officeDocument/2006/relationships/hyperlink" Target="http://www.gorodfinansov.ru/" TargetMode="External"/><Relationship Id="rId51" Type="http://schemas.openxmlformats.org/officeDocument/2006/relationships/hyperlink" Target="https://razvitum.ru/articles/35/2222?utm_source=email&amp;utm_medium=email&amp;utm_campaign=1089&amp;utm_content=article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www.it-n.ru/" TargetMode="External"/><Relationship Id="rId17" Type="http://schemas.openxmlformats.org/officeDocument/2006/relationships/hyperlink" Target="http://michurin.com/index.htm" TargetMode="External"/><Relationship Id="rId25" Type="http://schemas.openxmlformats.org/officeDocument/2006/relationships/hyperlink" Target="http://michurin.com/index.htm" TargetMode="External"/><Relationship Id="rId33" Type="http://schemas.openxmlformats.org/officeDocument/2006/relationships/hyperlink" Target="http://richkid.ru/club/about/" TargetMode="External"/><Relationship Id="rId38" Type="http://schemas.openxmlformats.org/officeDocument/2006/relationships/hyperlink" Target="http://www.azbukafinansov.ru/" TargetMode="External"/><Relationship Id="rId46" Type="http://schemas.openxmlformats.org/officeDocument/2006/relationships/hyperlink" Target="https://razvitum.ru/articles/35/2222?utm_source=email&amp;utm_medium=email&amp;utm_campaign=1089&amp;utm_content=article" TargetMode="External"/><Relationship Id="rId59" Type="http://schemas.openxmlformats.org/officeDocument/2006/relationships/hyperlink" Target="https://razvitum.ru/articles/35/2222?utm_source=email&amp;utm_medium=email&amp;utm_campaign=1089&amp;utm_content=article" TargetMode="External"/><Relationship Id="rId67" Type="http://schemas.openxmlformats.org/officeDocument/2006/relationships/hyperlink" Target="https://razvitum.ru/articles/35/2222?utm_source=email&amp;utm_medium=email&amp;utm_campaign=1089&amp;utm_content=article" TargetMode="External"/><Relationship Id="rId20" Type="http://schemas.openxmlformats.org/officeDocument/2006/relationships/hyperlink" Target="http://michurin.com/index.htm" TargetMode="External"/><Relationship Id="rId41" Type="http://schemas.openxmlformats.org/officeDocument/2006/relationships/hyperlink" Target="https://razvitum.ru/articles/35/2222?utm_source=email&amp;utm_medium=email&amp;utm_campaign=1089&amp;utm_content=article" TargetMode="External"/><Relationship Id="rId54" Type="http://schemas.openxmlformats.org/officeDocument/2006/relationships/hyperlink" Target="https://razvitum.ru/articles/35/2222?utm_source=email&amp;utm_medium=email&amp;utm_campaign=1089&amp;utm_content=article" TargetMode="External"/><Relationship Id="rId62" Type="http://schemas.openxmlformats.org/officeDocument/2006/relationships/hyperlink" Target="https://razvitum.ru/articles/35/2222?utm_source=email&amp;utm_medium=email&amp;utm_campaign=1089&amp;utm_content=article" TargetMode="External"/><Relationship Id="rId70" Type="http://schemas.openxmlformats.org/officeDocument/2006/relationships/hyperlink" Target="https://razvitum.ru/articles/35/2222?utm_source=email&amp;utm_medium=email&amp;utm_campaign=1089&amp;utm_content=articl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yceum40nn.ru/" TargetMode="External"/><Relationship Id="rId15" Type="http://schemas.openxmlformats.org/officeDocument/2006/relationships/hyperlink" Target="http://www.uchportal.ru/load/136" TargetMode="External"/><Relationship Id="rId23" Type="http://schemas.openxmlformats.org/officeDocument/2006/relationships/hyperlink" Target="http://michurin.com/index.htm" TargetMode="External"/><Relationship Id="rId28" Type="http://schemas.openxmlformats.org/officeDocument/2006/relationships/hyperlink" Target="http://richkid.ru/club/about/" TargetMode="External"/><Relationship Id="rId36" Type="http://schemas.openxmlformats.org/officeDocument/2006/relationships/hyperlink" Target="http://richkid.ru/club/about/" TargetMode="External"/><Relationship Id="rId49" Type="http://schemas.openxmlformats.org/officeDocument/2006/relationships/hyperlink" Target="https://razvitum.ru/articles/35/2222?utm_source=email&amp;utm_medium=email&amp;utm_campaign=1089&amp;utm_content=article" TargetMode="External"/><Relationship Id="rId57" Type="http://schemas.openxmlformats.org/officeDocument/2006/relationships/hyperlink" Target="https://razvitum.ru/articles/35/2222?utm_source=email&amp;utm_medium=email&amp;utm_campaign=1089&amp;utm_content=article" TargetMode="External"/><Relationship Id="rId10" Type="http://schemas.openxmlformats.org/officeDocument/2006/relationships/hyperlink" Target="http://www.azbukafinansov.ru/" TargetMode="External"/><Relationship Id="rId31" Type="http://schemas.openxmlformats.org/officeDocument/2006/relationships/hyperlink" Target="http://richkid.ru/club/about/" TargetMode="External"/><Relationship Id="rId44" Type="http://schemas.openxmlformats.org/officeDocument/2006/relationships/hyperlink" Target="https://razvitum.ru/articles/35/2222?utm_source=email&amp;utm_medium=email&amp;utm_campaign=1089&amp;utm_content=article" TargetMode="External"/><Relationship Id="rId52" Type="http://schemas.openxmlformats.org/officeDocument/2006/relationships/hyperlink" Target="https://razvitum.ru/articles/35/2222?utm_source=email&amp;utm_medium=email&amp;utm_campaign=1089&amp;utm_content=article" TargetMode="External"/><Relationship Id="rId60" Type="http://schemas.openxmlformats.org/officeDocument/2006/relationships/hyperlink" Target="https://razvitum.ru/articles/35/2222?utm_source=email&amp;utm_medium=email&amp;utm_campaign=1089&amp;utm_content=article" TargetMode="External"/><Relationship Id="rId65" Type="http://schemas.openxmlformats.org/officeDocument/2006/relationships/hyperlink" Target="https://razvitum.ru/articles/35/2222?utm_source=email&amp;utm_medium=email&amp;utm_campaign=1089&amp;utm_content=article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azbukafinansov.ru/" TargetMode="External"/><Relationship Id="rId13" Type="http://schemas.openxmlformats.org/officeDocument/2006/relationships/hyperlink" Target="http://www.it-n.ru/" TargetMode="External"/><Relationship Id="rId18" Type="http://schemas.openxmlformats.org/officeDocument/2006/relationships/hyperlink" Target="http://michurin.com/index.htm" TargetMode="External"/><Relationship Id="rId39" Type="http://schemas.openxmlformats.org/officeDocument/2006/relationships/hyperlink" Target="http://www.azbukafinansov.ru/" TargetMode="External"/><Relationship Id="rId34" Type="http://schemas.openxmlformats.org/officeDocument/2006/relationships/hyperlink" Target="http://richkid.ru/club/about/" TargetMode="External"/><Relationship Id="rId50" Type="http://schemas.openxmlformats.org/officeDocument/2006/relationships/hyperlink" Target="https://razvitum.ru/articles/35/2222?utm_source=email&amp;utm_medium=email&amp;utm_campaign=1089&amp;utm_content=article" TargetMode="External"/><Relationship Id="rId55" Type="http://schemas.openxmlformats.org/officeDocument/2006/relationships/hyperlink" Target="https://razvitum.ru/articles/35/2222?utm_source=email&amp;utm_medium=email&amp;utm_campaign=1089&amp;utm_content=article" TargetMode="External"/><Relationship Id="rId7" Type="http://schemas.openxmlformats.org/officeDocument/2006/relationships/hyperlink" Target="http://www.gorodfinansov.ru/" TargetMode="External"/><Relationship Id="rId71" Type="http://schemas.openxmlformats.org/officeDocument/2006/relationships/hyperlink" Target="https://razvitum.ru/articles/35/2222?utm_source=email&amp;utm_medium=email&amp;utm_campaign=1089&amp;utm_content=artic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53</Pages>
  <Words>12176</Words>
  <Characters>69405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Александра Тимошенко</cp:lastModifiedBy>
  <cp:revision>17</cp:revision>
  <dcterms:created xsi:type="dcterms:W3CDTF">2023-06-22T08:20:00Z</dcterms:created>
  <dcterms:modified xsi:type="dcterms:W3CDTF">2023-07-04T11:49:00Z</dcterms:modified>
</cp:coreProperties>
</file>